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0"/>
        <w:jc w:val="left"/>
        <w:rPr>
          <w:sz w:val="24"/>
          <w:szCs w:val="24"/>
        </w:rPr>
      </w:pPr>
      <w:bookmarkStart w:id="0" w:name="_GoBack"/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spacing w:before="7"/>
        <w:ind w:left="0"/>
        <w:jc w:val="left"/>
        <w:rPr>
          <w:sz w:val="24"/>
          <w:szCs w:val="24"/>
        </w:rPr>
      </w:pPr>
    </w:p>
    <w:p>
      <w:pPr>
        <w:pStyle w:val="5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Дополнительная общеобразовательная</w:t>
      </w:r>
      <w:r>
        <w:rPr>
          <w:spacing w:val="-87"/>
          <w:sz w:val="28"/>
          <w:szCs w:val="28"/>
        </w:rPr>
        <w:t xml:space="preserve"> </w:t>
      </w:r>
      <w:r>
        <w:rPr>
          <w:sz w:val="28"/>
          <w:szCs w:val="28"/>
        </w:rPr>
        <w:t>общеразвивающая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программа</w:t>
      </w:r>
    </w:p>
    <w:p>
      <w:pPr>
        <w:spacing w:before="0" w:line="360" w:lineRule="auto"/>
        <w:ind w:left="1932" w:right="1936" w:firstLine="0"/>
        <w:jc w:val="center"/>
        <w:rPr>
          <w:sz w:val="28"/>
          <w:szCs w:val="28"/>
        </w:rPr>
      </w:pPr>
      <w:r>
        <w:rPr>
          <w:sz w:val="28"/>
          <w:szCs w:val="28"/>
        </w:rPr>
        <w:t>военно-патриотической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направленности</w:t>
      </w:r>
    </w:p>
    <w:p>
      <w:pPr>
        <w:pStyle w:val="4"/>
        <w:spacing w:before="4" w:line="360" w:lineRule="auto"/>
        <w:ind w:left="1925" w:right="1936"/>
        <w:jc w:val="center"/>
        <w:rPr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 xml:space="preserve"> « Движение </w:t>
      </w:r>
      <w:r>
        <w:rPr>
          <w:sz w:val="28"/>
          <w:szCs w:val="28"/>
          <w:lang w:val="ru-RU"/>
        </w:rPr>
        <w:t>Юнармия</w:t>
      </w:r>
      <w:r>
        <w:rPr>
          <w:rFonts w:hint="default"/>
          <w:sz w:val="28"/>
          <w:szCs w:val="28"/>
          <w:lang w:val="ru-RU"/>
        </w:rPr>
        <w:t>»</w:t>
      </w:r>
    </w:p>
    <w:p>
      <w:pPr>
        <w:pStyle w:val="4"/>
        <w:spacing w:line="360" w:lineRule="auto"/>
        <w:ind w:left="0"/>
        <w:jc w:val="left"/>
        <w:rPr>
          <w:sz w:val="24"/>
          <w:szCs w:val="24"/>
        </w:rPr>
      </w:pPr>
    </w:p>
    <w:p>
      <w:pPr>
        <w:pStyle w:val="4"/>
        <w:spacing w:line="360" w:lineRule="auto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spacing w:before="3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spacing w:before="10"/>
        <w:ind w:left="0"/>
        <w:jc w:val="left"/>
        <w:rPr>
          <w:sz w:val="24"/>
          <w:szCs w:val="24"/>
        </w:rPr>
      </w:pPr>
    </w:p>
    <w:tbl>
      <w:tblPr>
        <w:tblStyle w:val="7"/>
        <w:tblW w:w="9526" w:type="dxa"/>
        <w:tblInd w:w="40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45"/>
        <w:gridCol w:w="23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145" w:type="dxa"/>
          </w:tcPr>
          <w:p>
            <w:pPr>
              <w:pStyle w:val="10"/>
              <w:spacing w:line="311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</w:t>
            </w:r>
          </w:p>
          <w:p>
            <w:pPr>
              <w:pStyle w:val="10"/>
              <w:spacing w:before="9" w:line="240" w:lineRule="auto"/>
              <w:rPr>
                <w:sz w:val="24"/>
                <w:szCs w:val="24"/>
              </w:rPr>
            </w:pPr>
          </w:p>
          <w:p>
            <w:pPr>
              <w:pStyle w:val="10"/>
              <w:spacing w:before="1" w:line="340" w:lineRule="atLeast"/>
              <w:ind w:left="200" w:right="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1.Комплекс основных характеристик дополнительной</w:t>
            </w:r>
            <w:r>
              <w:rPr>
                <w:b/>
                <w:spacing w:val="-6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общеобразовательной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общеразвивающей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программы</w:t>
            </w:r>
          </w:p>
        </w:tc>
        <w:tc>
          <w:tcPr>
            <w:tcW w:w="2381" w:type="dxa"/>
          </w:tcPr>
          <w:p>
            <w:pPr>
              <w:pStyle w:val="10"/>
              <w:spacing w:line="24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7145" w:type="dxa"/>
          </w:tcPr>
          <w:p>
            <w:pPr>
              <w:pStyle w:val="10"/>
              <w:spacing w:line="317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Пояснительная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записка.</w:t>
            </w:r>
          </w:p>
          <w:p>
            <w:pPr>
              <w:pStyle w:val="10"/>
              <w:spacing w:before="119" w:line="240" w:lineRule="auto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Направленность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программы.</w:t>
            </w:r>
          </w:p>
        </w:tc>
        <w:tc>
          <w:tcPr>
            <w:tcW w:w="2381" w:type="dxa"/>
          </w:tcPr>
          <w:p>
            <w:pPr>
              <w:pStyle w:val="10"/>
              <w:spacing w:line="317" w:lineRule="exact"/>
              <w:ind w:right="268"/>
              <w:jc w:val="right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145" w:type="dxa"/>
          </w:tcPr>
          <w:p>
            <w:pPr>
              <w:pStyle w:val="10"/>
              <w:spacing w:before="54" w:line="240" w:lineRule="auto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Актуальность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программы.</w:t>
            </w:r>
          </w:p>
        </w:tc>
        <w:tc>
          <w:tcPr>
            <w:tcW w:w="2381" w:type="dxa"/>
          </w:tcPr>
          <w:p>
            <w:pPr>
              <w:pStyle w:val="10"/>
              <w:spacing w:before="54" w:line="240" w:lineRule="auto"/>
              <w:ind w:right="268"/>
              <w:jc w:val="right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145" w:type="dxa"/>
          </w:tcPr>
          <w:p>
            <w:pPr>
              <w:pStyle w:val="10"/>
              <w:spacing w:before="54" w:line="240" w:lineRule="auto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Отличительные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особенности</w:t>
            </w:r>
          </w:p>
        </w:tc>
        <w:tc>
          <w:tcPr>
            <w:tcW w:w="2381" w:type="dxa"/>
          </w:tcPr>
          <w:p>
            <w:pPr>
              <w:pStyle w:val="10"/>
              <w:spacing w:before="54" w:line="240" w:lineRule="auto"/>
              <w:ind w:right="268"/>
              <w:jc w:val="right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7145" w:type="dxa"/>
          </w:tcPr>
          <w:p>
            <w:pPr>
              <w:pStyle w:val="10"/>
              <w:spacing w:before="54" w:line="240" w:lineRule="auto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Адресат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программы</w:t>
            </w:r>
          </w:p>
        </w:tc>
        <w:tc>
          <w:tcPr>
            <w:tcW w:w="2381" w:type="dxa"/>
          </w:tcPr>
          <w:p>
            <w:pPr>
              <w:pStyle w:val="10"/>
              <w:spacing w:before="54" w:line="240" w:lineRule="auto"/>
              <w:ind w:right="268"/>
              <w:jc w:val="right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7145" w:type="dxa"/>
          </w:tcPr>
          <w:p>
            <w:pPr>
              <w:pStyle w:val="10"/>
              <w:spacing w:before="55" w:line="240" w:lineRule="auto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срок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освоения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программы</w:t>
            </w:r>
          </w:p>
        </w:tc>
        <w:tc>
          <w:tcPr>
            <w:tcW w:w="2381" w:type="dxa"/>
          </w:tcPr>
          <w:p>
            <w:pPr>
              <w:pStyle w:val="10"/>
              <w:spacing w:before="55" w:line="240" w:lineRule="auto"/>
              <w:ind w:right="268"/>
              <w:jc w:val="right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145" w:type="dxa"/>
          </w:tcPr>
          <w:p>
            <w:pPr>
              <w:pStyle w:val="10"/>
              <w:spacing w:before="54" w:line="240" w:lineRule="auto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обучения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виды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занятий</w:t>
            </w:r>
          </w:p>
        </w:tc>
        <w:tc>
          <w:tcPr>
            <w:tcW w:w="2381" w:type="dxa"/>
          </w:tcPr>
          <w:p>
            <w:pPr>
              <w:pStyle w:val="10"/>
              <w:spacing w:before="54" w:line="240" w:lineRule="auto"/>
              <w:ind w:right="268"/>
              <w:jc w:val="right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145" w:type="dxa"/>
          </w:tcPr>
          <w:p>
            <w:pPr>
              <w:pStyle w:val="10"/>
              <w:spacing w:before="54" w:line="240" w:lineRule="auto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Цель,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задачи</w:t>
            </w:r>
          </w:p>
        </w:tc>
        <w:tc>
          <w:tcPr>
            <w:tcW w:w="2381" w:type="dxa"/>
          </w:tcPr>
          <w:p>
            <w:pPr>
              <w:pStyle w:val="10"/>
              <w:spacing w:before="54" w:line="240" w:lineRule="auto"/>
              <w:ind w:right="268"/>
              <w:jc w:val="right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145" w:type="dxa"/>
          </w:tcPr>
          <w:p>
            <w:pPr>
              <w:pStyle w:val="10"/>
              <w:spacing w:before="54" w:line="240" w:lineRule="auto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программы.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Учебный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план.</w:t>
            </w:r>
          </w:p>
        </w:tc>
        <w:tc>
          <w:tcPr>
            <w:tcW w:w="2381" w:type="dxa"/>
          </w:tcPr>
          <w:p>
            <w:pPr>
              <w:pStyle w:val="10"/>
              <w:spacing w:before="54" w:line="240" w:lineRule="auto"/>
              <w:ind w:right="268"/>
              <w:jc w:val="right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145" w:type="dxa"/>
          </w:tcPr>
          <w:p>
            <w:pPr>
              <w:pStyle w:val="10"/>
              <w:spacing w:before="54" w:line="240" w:lineRule="auto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учебно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тематического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плана.</w:t>
            </w:r>
          </w:p>
        </w:tc>
        <w:tc>
          <w:tcPr>
            <w:tcW w:w="2381" w:type="dxa"/>
          </w:tcPr>
          <w:p>
            <w:pPr>
              <w:pStyle w:val="10"/>
              <w:spacing w:before="54" w:line="240" w:lineRule="auto"/>
              <w:ind w:right="19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145" w:type="dxa"/>
          </w:tcPr>
          <w:p>
            <w:pPr>
              <w:pStyle w:val="10"/>
              <w:spacing w:before="54" w:line="240" w:lineRule="auto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Планируемые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результаты</w:t>
            </w:r>
          </w:p>
        </w:tc>
        <w:tc>
          <w:tcPr>
            <w:tcW w:w="2381" w:type="dxa"/>
          </w:tcPr>
          <w:p>
            <w:pPr>
              <w:pStyle w:val="10"/>
              <w:spacing w:before="54" w:line="240" w:lineRule="auto"/>
              <w:ind w:right="19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9526" w:type="dxa"/>
            <w:gridSpan w:val="2"/>
          </w:tcPr>
          <w:p>
            <w:pPr>
              <w:pStyle w:val="10"/>
              <w:spacing w:before="56" w:line="242" w:lineRule="auto"/>
              <w:ind w:left="200" w:right="12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 Комплекс организационно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</w:rPr>
              <w:t>педагогических условий. Условия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pacing w:val="-6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реализации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программы.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7145" w:type="dxa"/>
          </w:tcPr>
          <w:p>
            <w:pPr>
              <w:pStyle w:val="10"/>
              <w:spacing w:before="51" w:line="240" w:lineRule="auto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Материально-техническое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обеспечение</w:t>
            </w:r>
          </w:p>
        </w:tc>
        <w:tc>
          <w:tcPr>
            <w:tcW w:w="2381" w:type="dxa"/>
          </w:tcPr>
          <w:p>
            <w:pPr>
              <w:pStyle w:val="10"/>
              <w:spacing w:before="51" w:line="240" w:lineRule="auto"/>
              <w:ind w:right="19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145" w:type="dxa"/>
          </w:tcPr>
          <w:p>
            <w:pPr>
              <w:pStyle w:val="10"/>
              <w:spacing w:before="54" w:line="240" w:lineRule="auto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аттестации</w:t>
            </w:r>
          </w:p>
        </w:tc>
        <w:tc>
          <w:tcPr>
            <w:tcW w:w="2381" w:type="dxa"/>
          </w:tcPr>
          <w:p>
            <w:pPr>
              <w:pStyle w:val="10"/>
              <w:spacing w:before="54" w:line="240" w:lineRule="auto"/>
              <w:ind w:right="19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145" w:type="dxa"/>
          </w:tcPr>
          <w:p>
            <w:pPr>
              <w:pStyle w:val="10"/>
              <w:spacing w:before="54" w:line="240" w:lineRule="auto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Оценочные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материалы</w:t>
            </w:r>
          </w:p>
        </w:tc>
        <w:tc>
          <w:tcPr>
            <w:tcW w:w="2381" w:type="dxa"/>
          </w:tcPr>
          <w:p>
            <w:pPr>
              <w:pStyle w:val="10"/>
              <w:spacing w:before="54" w:line="240" w:lineRule="auto"/>
              <w:ind w:right="19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7145" w:type="dxa"/>
          </w:tcPr>
          <w:p>
            <w:pPr>
              <w:pStyle w:val="10"/>
              <w:spacing w:before="54" w:line="240" w:lineRule="auto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Уровни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усвоения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программы</w:t>
            </w:r>
          </w:p>
        </w:tc>
        <w:tc>
          <w:tcPr>
            <w:tcW w:w="2381" w:type="dxa"/>
          </w:tcPr>
          <w:p>
            <w:pPr>
              <w:pStyle w:val="10"/>
              <w:spacing w:before="54" w:line="240" w:lineRule="auto"/>
              <w:ind w:right="19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7145" w:type="dxa"/>
          </w:tcPr>
          <w:p>
            <w:pPr>
              <w:pStyle w:val="10"/>
              <w:spacing w:before="74" w:line="240" w:lineRule="auto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Методическое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обеспечение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программы</w:t>
            </w:r>
          </w:p>
        </w:tc>
        <w:tc>
          <w:tcPr>
            <w:tcW w:w="2381" w:type="dxa"/>
          </w:tcPr>
          <w:p>
            <w:pPr>
              <w:pStyle w:val="10"/>
              <w:spacing w:before="74" w:line="240" w:lineRule="auto"/>
              <w:ind w:right="19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7145" w:type="dxa"/>
          </w:tcPr>
          <w:p>
            <w:pPr>
              <w:pStyle w:val="10"/>
              <w:spacing w:before="55" w:line="302" w:lineRule="exact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литературы</w:t>
            </w:r>
          </w:p>
        </w:tc>
        <w:tc>
          <w:tcPr>
            <w:tcW w:w="2381" w:type="dxa"/>
          </w:tcPr>
          <w:p>
            <w:pPr>
              <w:pStyle w:val="10"/>
              <w:spacing w:before="55" w:line="302" w:lineRule="exact"/>
              <w:ind w:right="19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</w:tr>
    </w:tbl>
    <w:p>
      <w:pPr>
        <w:spacing w:after="0" w:line="302" w:lineRule="exact"/>
        <w:jc w:val="right"/>
        <w:rPr>
          <w:sz w:val="24"/>
          <w:szCs w:val="24"/>
        </w:rPr>
        <w:sectPr>
          <w:footerReference r:id="rId3" w:type="default"/>
          <w:pgSz w:w="11910" w:h="16840"/>
          <w:pgMar w:top="1220" w:right="240" w:bottom="1160" w:left="1100" w:header="0" w:footer="978" w:gutter="0"/>
          <w:pgNumType w:start="2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9" w:line="24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ПОЯСНИТЕЛЬНАЯ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ЗАПИСКА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6" w:line="240" w:lineRule="auto"/>
        <w:ind w:left="0" w:right="0" w:firstLine="65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Государственная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«Патриотическое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воспитание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граждан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федерации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>
        <w:rPr>
          <w:sz w:val="24"/>
          <w:szCs w:val="24"/>
          <w:lang w:val="ru-RU"/>
        </w:rPr>
        <w:t>20</w:t>
      </w:r>
      <w:r>
        <w:rPr>
          <w:sz w:val="24"/>
          <w:szCs w:val="24"/>
        </w:rPr>
        <w:t>-202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>гг.»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определяет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патриотическое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воспитание как систематическую и целенаправленную деятельность органов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государственной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власти,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институтов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гражданского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семьи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формированию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граждан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высокого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патриотического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сознания,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чувства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верности своему Отечеству, готовности к выполнению гражданского долга 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конституционных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обязанностей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 защите интересов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Родины.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Дополнительная   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 xml:space="preserve">общеобразовательная   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 xml:space="preserve">общеразвивающая   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программа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63" w:line="24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«Движение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«Юнармия»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разработана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нормативно-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правовыми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актами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Федерации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части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вопросов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патриотического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воспитания,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именно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Конституцией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Федерации,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требованиями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законов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РФ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«Об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образовании»,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«Об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обороне»,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«О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статусе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военнослужащего»,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«О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военной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обязанности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военной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службе»,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61" w:line="24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«О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гражданской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обороне»,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защите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населения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территорий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чрезвычайных ситуаций природного и техногенного характера», Конвенцией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о правах ребёнка, Федеральным законом о днях воинской славы и памятных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датах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России,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Санитарно-эпидемиологическими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требованиями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учреждениям дополнительного образования детей СанПин 2.4.4.3172-14 от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04.07.2014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41,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Государственной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«Патриотическое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воспитание  </w:t>
      </w:r>
      <w:r>
        <w:rPr>
          <w:spacing w:val="63"/>
          <w:sz w:val="24"/>
          <w:szCs w:val="24"/>
        </w:rPr>
        <w:t xml:space="preserve"> </w:t>
      </w:r>
      <w:r>
        <w:rPr>
          <w:sz w:val="24"/>
          <w:szCs w:val="24"/>
        </w:rPr>
        <w:t xml:space="preserve">граждан  </w:t>
      </w:r>
      <w:r>
        <w:rPr>
          <w:spacing w:val="66"/>
          <w:sz w:val="24"/>
          <w:szCs w:val="24"/>
        </w:rPr>
        <w:t xml:space="preserve"> </w:t>
      </w:r>
      <w:r>
        <w:rPr>
          <w:sz w:val="24"/>
          <w:szCs w:val="24"/>
        </w:rPr>
        <w:t xml:space="preserve">РФ».  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Поддерживает  </w:t>
      </w:r>
      <w:r>
        <w:rPr>
          <w:spacing w:val="63"/>
          <w:sz w:val="24"/>
          <w:szCs w:val="24"/>
        </w:rPr>
        <w:t xml:space="preserve"> </w:t>
      </w:r>
      <w:r>
        <w:rPr>
          <w:sz w:val="24"/>
          <w:szCs w:val="24"/>
        </w:rPr>
        <w:t xml:space="preserve">идею  </w:t>
      </w:r>
      <w:r>
        <w:rPr>
          <w:spacing w:val="62"/>
          <w:sz w:val="24"/>
          <w:szCs w:val="24"/>
        </w:rPr>
        <w:t xml:space="preserve"> </w:t>
      </w:r>
      <w:r>
        <w:rPr>
          <w:sz w:val="24"/>
          <w:szCs w:val="24"/>
        </w:rPr>
        <w:t xml:space="preserve">целевой  </w:t>
      </w:r>
      <w:r>
        <w:rPr>
          <w:spacing w:val="65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«Патриотическое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воспитание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детей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молодёжи».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63" w:line="24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При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разработке</w:t>
      </w:r>
      <w:r>
        <w:rPr>
          <w:spacing w:val="81"/>
          <w:sz w:val="24"/>
          <w:szCs w:val="24"/>
        </w:rPr>
        <w:t xml:space="preserve"> </w:t>
      </w:r>
      <w:r>
        <w:rPr>
          <w:sz w:val="24"/>
          <w:szCs w:val="24"/>
        </w:rPr>
        <w:t>содержания</w:t>
      </w:r>
      <w:r>
        <w:rPr>
          <w:spacing w:val="81"/>
          <w:sz w:val="24"/>
          <w:szCs w:val="24"/>
        </w:rPr>
        <w:t xml:space="preserve"> </w:t>
      </w:r>
      <w:r>
        <w:rPr>
          <w:sz w:val="24"/>
          <w:szCs w:val="24"/>
        </w:rPr>
        <w:t>модифицированной</w:t>
      </w:r>
      <w:r>
        <w:rPr>
          <w:spacing w:val="78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  <w:r>
        <w:rPr>
          <w:spacing w:val="87"/>
          <w:sz w:val="24"/>
          <w:szCs w:val="24"/>
        </w:rPr>
        <w:t xml:space="preserve"> </w:t>
      </w:r>
      <w:r>
        <w:rPr>
          <w:sz w:val="24"/>
          <w:szCs w:val="24"/>
        </w:rPr>
        <w:t>«Движение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60" w:line="24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«Юнармия»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были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использованы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методики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подразделений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специального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назначения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(МО,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МВД,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ФСБ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РФ),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методы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приёмы,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описанные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литературе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педагогике,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возрастной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физиологии,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психологии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др.)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личный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многолетний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опыт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автора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программы.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62" w:line="240" w:lineRule="auto"/>
        <w:ind w:left="0" w:right="0" w:firstLine="1039"/>
        <w:jc w:val="both"/>
        <w:textAlignment w:val="auto"/>
        <w:rPr>
          <w:sz w:val="24"/>
          <w:szCs w:val="24"/>
          <w:lang w:val="ru-RU"/>
        </w:rPr>
      </w:pPr>
      <w:r>
        <w:rPr>
          <w:i/>
          <w:sz w:val="24"/>
          <w:szCs w:val="24"/>
        </w:rPr>
        <w:t>Целесообразность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данной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состоит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том,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что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она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позволяет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студенту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обретя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определённый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положительный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опыт,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почувствовать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уверенность,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самоутвердиться,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самоорганизоваться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только</w:t>
      </w:r>
      <w:r>
        <w:rPr>
          <w:sz w:val="24"/>
          <w:szCs w:val="24"/>
          <w:lang w:val="ru-RU"/>
        </w:rPr>
        <w:t>.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4" w:line="24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smallCaps/>
          <w:sz w:val="24"/>
          <w:szCs w:val="24"/>
        </w:rPr>
        <w:t>в</w:t>
      </w:r>
      <w:r>
        <w:rPr>
          <w:smallCaps w:val="0"/>
          <w:spacing w:val="51"/>
          <w:sz w:val="24"/>
          <w:szCs w:val="24"/>
        </w:rPr>
        <w:t xml:space="preserve"> </w:t>
      </w:r>
      <w:r>
        <w:rPr>
          <w:smallCaps w:val="0"/>
          <w:sz w:val="24"/>
          <w:szCs w:val="24"/>
        </w:rPr>
        <w:t>рамках</w:t>
      </w:r>
      <w:r>
        <w:rPr>
          <w:smallCaps w:val="0"/>
          <w:spacing w:val="52"/>
          <w:sz w:val="24"/>
          <w:szCs w:val="24"/>
        </w:rPr>
        <w:t xml:space="preserve"> </w:t>
      </w:r>
      <w:r>
        <w:rPr>
          <w:smallCaps w:val="0"/>
          <w:sz w:val="24"/>
          <w:szCs w:val="24"/>
        </w:rPr>
        <w:t>деятельности</w:t>
      </w:r>
      <w:r>
        <w:rPr>
          <w:smallCaps w:val="0"/>
          <w:spacing w:val="52"/>
          <w:sz w:val="24"/>
          <w:szCs w:val="24"/>
        </w:rPr>
        <w:t xml:space="preserve"> </w:t>
      </w:r>
      <w:r>
        <w:rPr>
          <w:smallCaps w:val="0"/>
          <w:sz w:val="24"/>
          <w:szCs w:val="24"/>
        </w:rPr>
        <w:t>юнармейского</w:t>
      </w:r>
      <w:r>
        <w:rPr>
          <w:smallCaps w:val="0"/>
          <w:spacing w:val="52"/>
          <w:sz w:val="24"/>
          <w:szCs w:val="24"/>
        </w:rPr>
        <w:t xml:space="preserve"> </w:t>
      </w:r>
      <w:r>
        <w:rPr>
          <w:smallCaps w:val="0"/>
          <w:sz w:val="24"/>
          <w:szCs w:val="24"/>
        </w:rPr>
        <w:t>отряда,</w:t>
      </w:r>
      <w:r>
        <w:rPr>
          <w:smallCaps w:val="0"/>
          <w:spacing w:val="50"/>
          <w:sz w:val="24"/>
          <w:szCs w:val="24"/>
        </w:rPr>
        <w:t xml:space="preserve"> </w:t>
      </w:r>
      <w:r>
        <w:rPr>
          <w:smallCaps w:val="0"/>
          <w:sz w:val="24"/>
          <w:szCs w:val="24"/>
        </w:rPr>
        <w:t>но</w:t>
      </w:r>
      <w:r>
        <w:rPr>
          <w:smallCaps w:val="0"/>
          <w:spacing w:val="53"/>
          <w:sz w:val="24"/>
          <w:szCs w:val="24"/>
        </w:rPr>
        <w:t xml:space="preserve"> </w:t>
      </w:r>
      <w:r>
        <w:rPr>
          <w:smallCaps w:val="0"/>
          <w:sz w:val="24"/>
          <w:szCs w:val="24"/>
        </w:rPr>
        <w:t>и</w:t>
      </w:r>
      <w:r>
        <w:rPr>
          <w:smallCaps w:val="0"/>
          <w:spacing w:val="51"/>
          <w:sz w:val="24"/>
          <w:szCs w:val="24"/>
        </w:rPr>
        <w:t xml:space="preserve"> </w:t>
      </w:r>
      <w:r>
        <w:rPr>
          <w:smallCaps w:val="0"/>
          <w:sz w:val="24"/>
          <w:szCs w:val="24"/>
        </w:rPr>
        <w:t>в</w:t>
      </w:r>
      <w:r>
        <w:rPr>
          <w:smallCaps w:val="0"/>
          <w:spacing w:val="51"/>
          <w:sz w:val="24"/>
          <w:szCs w:val="24"/>
        </w:rPr>
        <w:t xml:space="preserve"> </w:t>
      </w:r>
      <w:r>
        <w:rPr>
          <w:smallCaps w:val="0"/>
          <w:sz w:val="24"/>
          <w:szCs w:val="24"/>
        </w:rPr>
        <w:t>повседневной</w:t>
      </w:r>
      <w:r>
        <w:rPr>
          <w:smallCaps w:val="0"/>
          <w:spacing w:val="51"/>
          <w:sz w:val="24"/>
          <w:szCs w:val="24"/>
        </w:rPr>
        <w:t xml:space="preserve"> </w:t>
      </w:r>
      <w:r>
        <w:rPr>
          <w:smallCaps w:val="0"/>
          <w:sz w:val="24"/>
          <w:szCs w:val="24"/>
        </w:rPr>
        <w:t>жизни,</w:t>
      </w:r>
      <w:r>
        <w:rPr>
          <w:smallCaps w:val="0"/>
          <w:spacing w:val="-67"/>
          <w:sz w:val="24"/>
          <w:szCs w:val="24"/>
        </w:rPr>
        <w:t xml:space="preserve"> </w:t>
      </w:r>
      <w:r>
        <w:rPr>
          <w:smallCaps w:val="0"/>
          <w:sz w:val="24"/>
          <w:szCs w:val="24"/>
        </w:rPr>
        <w:t>учёбе</w:t>
      </w:r>
      <w:r>
        <w:rPr>
          <w:smallCaps w:val="0"/>
          <w:spacing w:val="-2"/>
          <w:sz w:val="24"/>
          <w:szCs w:val="24"/>
        </w:rPr>
        <w:t xml:space="preserve"> </w:t>
      </w:r>
      <w:r>
        <w:rPr>
          <w:smallCaps w:val="0"/>
          <w:sz w:val="24"/>
          <w:szCs w:val="24"/>
        </w:rPr>
        <w:t>– это</w:t>
      </w:r>
      <w:r>
        <w:rPr>
          <w:smallCaps w:val="0"/>
          <w:spacing w:val="-1"/>
          <w:sz w:val="24"/>
          <w:szCs w:val="24"/>
        </w:rPr>
        <w:t xml:space="preserve"> </w:t>
      </w:r>
      <w:r>
        <w:rPr>
          <w:smallCaps w:val="0"/>
          <w:sz w:val="24"/>
          <w:szCs w:val="24"/>
        </w:rPr>
        <w:t>непременно</w:t>
      </w:r>
      <w:r>
        <w:rPr>
          <w:smallCaps w:val="0"/>
          <w:spacing w:val="1"/>
          <w:sz w:val="24"/>
          <w:szCs w:val="24"/>
        </w:rPr>
        <w:t xml:space="preserve"> </w:t>
      </w:r>
      <w:r>
        <w:rPr>
          <w:smallCaps w:val="0"/>
          <w:sz w:val="24"/>
          <w:szCs w:val="24"/>
        </w:rPr>
        <w:t>скажется</w:t>
      </w:r>
      <w:r>
        <w:rPr>
          <w:smallCaps w:val="0"/>
          <w:spacing w:val="-1"/>
          <w:sz w:val="24"/>
          <w:szCs w:val="24"/>
        </w:rPr>
        <w:t xml:space="preserve"> </w:t>
      </w:r>
      <w:r>
        <w:rPr>
          <w:smallCaps w:val="0"/>
          <w:sz w:val="24"/>
          <w:szCs w:val="24"/>
        </w:rPr>
        <w:t>и на дальнейшей</w:t>
      </w:r>
      <w:r>
        <w:rPr>
          <w:smallCaps w:val="0"/>
          <w:spacing w:val="-1"/>
          <w:sz w:val="24"/>
          <w:szCs w:val="24"/>
        </w:rPr>
        <w:t xml:space="preserve"> </w:t>
      </w:r>
      <w:r>
        <w:rPr>
          <w:smallCaps w:val="0"/>
          <w:sz w:val="24"/>
          <w:szCs w:val="24"/>
        </w:rPr>
        <w:t>жизни ребёнка.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" w:line="24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Программа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имеет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следующие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характеристики: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6" w:line="24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по направленности – социально-педагогическая;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направлению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– военно-патриотическая;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по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степени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авторства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модифицированная;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60" w:line="24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по способу организации содержания образования – интегрированная;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уровню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освоения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содержания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образования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базовый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уровень;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по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цели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обучения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прикладная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программа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начальной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военной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подготовки.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right="0"/>
        <w:jc w:val="both"/>
        <w:textAlignment w:val="auto"/>
        <w:rPr>
          <w:sz w:val="24"/>
          <w:szCs w:val="24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" w:line="240" w:lineRule="auto"/>
        <w:ind w:left="0" w:right="0"/>
        <w:jc w:val="both"/>
        <w:textAlignment w:val="auto"/>
        <w:rPr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Направленность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(профиль)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6" w:line="24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Дополнительная  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 xml:space="preserve">общеобразовательная   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 xml:space="preserve">общеразвивающая   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программа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60" w:line="24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«Движение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«Юнармия»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социально-педагогической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направленности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военно-патриотического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направления,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содержании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которой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положен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прикладной вид деятельности по начальной военной подготовке, призвана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решать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проблему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патриотического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воспитания,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способствовать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формированию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общественно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значимых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ориентаций,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готовности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 военной службе.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65" w:line="24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Актуальность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8" w:line="240" w:lineRule="auto"/>
        <w:ind w:left="0" w:right="0" w:firstLine="283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Проблема патриотического воспитания подрастающего поколения всегда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стояла в центре внимания педагогической науки, всего общества, так 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любовь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Родине,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стремление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её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процветанию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является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основой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могущества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государства.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3" w:line="240" w:lineRule="auto"/>
        <w:ind w:left="0" w:right="0" w:firstLine="283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В последнее время в России происходят коренные изменения. С одной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стороны,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улучшается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социально-политическое,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экономическое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положение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страны;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возрождается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вера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силу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армии,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русского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оружия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русского солдата. С другой стороны, в сознании большинства людей широко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распространяется равнодушие, эгоизм, агрессия, снижается воспитательное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воздействие российской культуры, искусства и образования как основных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факторов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формирования патриотизма.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4" w:line="240" w:lineRule="auto"/>
        <w:ind w:left="0" w:right="0" w:firstLine="283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Особая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роль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решении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данных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проблем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отводится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детско-юношеским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военно-патриотическим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организациям,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движениям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объединениям.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деятельность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направлена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воспитание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подрастающего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поколения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лучших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человеческих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качеств,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формирование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мировоззрения,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социально-нравственных ценностей, норм поведения. В связи с этим создано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Всероссийское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детско-юношеское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военно-патриотическое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общественное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движение «Юнармия» и разработана дополнительная общеобразовательная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общеразвивающая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программа для юнармейского отряда.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9" w:line="240" w:lineRule="auto"/>
        <w:ind w:left="0" w:right="0" w:firstLine="283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Содержание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данной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ориентировано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воспитание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подростков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уважения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любви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Родине,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её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героическому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прошлому,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традициям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Вооружённых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Сил,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способствует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формированию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знаний,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умений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и навыков, необходимых для подготовки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будущих защитников Отечества,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сохранению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укреплению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здоровья,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социальной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активности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обучающихся,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решению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проблемы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расширения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пространства.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8" w:line="24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Всё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это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делает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программу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значимой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актуальной.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240" w:lineRule="auto"/>
        <w:ind w:left="0" w:right="0"/>
        <w:jc w:val="both"/>
        <w:textAlignment w:val="auto"/>
        <w:rPr>
          <w:sz w:val="24"/>
          <w:szCs w:val="24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240" w:lineRule="auto"/>
        <w:ind w:left="0" w:right="0" w:firstLine="707"/>
        <w:jc w:val="both"/>
        <w:textAlignment w:val="auto"/>
        <w:rPr>
          <w:sz w:val="24"/>
          <w:szCs w:val="24"/>
        </w:rPr>
      </w:pPr>
      <w:r>
        <w:rPr>
          <w:b/>
          <w:sz w:val="24"/>
          <w:szCs w:val="24"/>
        </w:rPr>
        <w:t xml:space="preserve">Адресатом </w:t>
      </w:r>
      <w:r>
        <w:rPr>
          <w:sz w:val="24"/>
          <w:szCs w:val="24"/>
        </w:rPr>
        <w:t xml:space="preserve">данной программы являются подростки от </w:t>
      </w:r>
      <w:r>
        <w:rPr>
          <w:sz w:val="24"/>
          <w:szCs w:val="24"/>
          <w:lang w:val="ru-RU"/>
        </w:rPr>
        <w:t xml:space="preserve">15 </w:t>
      </w:r>
      <w:r>
        <w:rPr>
          <w:sz w:val="24"/>
          <w:szCs w:val="24"/>
        </w:rPr>
        <w:t>до 1</w:t>
      </w:r>
      <w:r>
        <w:rPr>
          <w:sz w:val="24"/>
          <w:szCs w:val="24"/>
          <w:lang w:val="ru-RU"/>
        </w:rPr>
        <w:t>8</w:t>
      </w:r>
      <w:r>
        <w:rPr>
          <w:sz w:val="24"/>
          <w:szCs w:val="24"/>
        </w:rPr>
        <w:t xml:space="preserve"> лет.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Главной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подростковом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возрасте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является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самоопределение в сфере общечеловеческих ценностей. В этом возрасте 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подростков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складываются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нравственных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социальные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установки,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отношение к себе,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 людям,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 обществу.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right="0" w:firstLine="83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Состав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групп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постоянный.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группах,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вне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зависимости от года обучения, состоят от 10 до 1</w:t>
      </w:r>
      <w:r>
        <w:rPr>
          <w:sz w:val="24"/>
          <w:szCs w:val="24"/>
          <w:lang w:val="ru-RU"/>
        </w:rPr>
        <w:t>5</w:t>
      </w:r>
      <w:r>
        <w:rPr>
          <w:sz w:val="24"/>
          <w:szCs w:val="24"/>
        </w:rPr>
        <w:t xml:space="preserve"> человек. Для обучения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принимаются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все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желающие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отсутствии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медицинских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противопоказаний.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right="0" w:firstLine="283"/>
        <w:jc w:val="both"/>
        <w:textAlignment w:val="auto"/>
        <w:rPr>
          <w:sz w:val="24"/>
          <w:szCs w:val="24"/>
        </w:rPr>
      </w:pPr>
      <w:r>
        <w:rPr>
          <w:b/>
          <w:sz w:val="24"/>
          <w:szCs w:val="24"/>
        </w:rPr>
        <w:t>Отличительной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особенностью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данной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является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то,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что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достаточность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времени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освоения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материала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позволяет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её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содержание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построить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учётом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предмету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«Основы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безопасности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жизнедеятельности»,</w:t>
      </w:r>
      <w:r>
        <w:rPr>
          <w:spacing w:val="77"/>
          <w:sz w:val="24"/>
          <w:szCs w:val="24"/>
        </w:rPr>
        <w:t xml:space="preserve"> </w:t>
      </w:r>
      <w:r>
        <w:rPr>
          <w:sz w:val="24"/>
          <w:szCs w:val="24"/>
        </w:rPr>
        <w:t>т.е.</w:t>
      </w:r>
      <w:r>
        <w:rPr>
          <w:spacing w:val="79"/>
          <w:sz w:val="24"/>
          <w:szCs w:val="24"/>
        </w:rPr>
        <w:t xml:space="preserve"> </w:t>
      </w:r>
      <w:r>
        <w:rPr>
          <w:sz w:val="24"/>
          <w:szCs w:val="24"/>
        </w:rPr>
        <w:t>расширить,</w:t>
      </w:r>
      <w:r>
        <w:rPr>
          <w:spacing w:val="75"/>
          <w:sz w:val="24"/>
          <w:szCs w:val="24"/>
        </w:rPr>
        <w:t xml:space="preserve"> </w:t>
      </w:r>
      <w:r>
        <w:rPr>
          <w:sz w:val="24"/>
          <w:szCs w:val="24"/>
        </w:rPr>
        <w:t>углубить</w:t>
      </w:r>
      <w:r>
        <w:rPr>
          <w:spacing w:val="7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78"/>
          <w:sz w:val="24"/>
          <w:szCs w:val="24"/>
        </w:rPr>
        <w:t xml:space="preserve"> </w:t>
      </w:r>
      <w:r>
        <w:rPr>
          <w:sz w:val="24"/>
          <w:szCs w:val="24"/>
        </w:rPr>
        <w:t>дополнить</w:t>
      </w:r>
      <w:r>
        <w:rPr>
          <w:spacing w:val="77"/>
          <w:sz w:val="24"/>
          <w:szCs w:val="24"/>
        </w:rPr>
        <w:t xml:space="preserve"> </w:t>
      </w:r>
      <w:r>
        <w:rPr>
          <w:sz w:val="24"/>
          <w:szCs w:val="24"/>
        </w:rPr>
        <w:t>данный</w:t>
      </w:r>
      <w:r>
        <w:rPr>
          <w:spacing w:val="78"/>
          <w:sz w:val="24"/>
          <w:szCs w:val="24"/>
        </w:rPr>
        <w:t xml:space="preserve"> </w:t>
      </w:r>
      <w:r>
        <w:rPr>
          <w:sz w:val="24"/>
          <w:szCs w:val="24"/>
        </w:rPr>
        <w:t>курс,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закрепить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полученные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ЗУН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практике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занятиях,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походах,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полевых сборах, больше времени уделить историко-героическим страницам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боевого пути Российской армии, учтя при этом краеведческий компонент.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Кроме того, в программе органически интегрированы межпредметные связи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(история,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география,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биология,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химия,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черчение,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физкультура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др.).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9" w:line="240" w:lineRule="auto"/>
        <w:ind w:left="0" w:right="0" w:firstLine="283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Содержанием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больше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времени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отведено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закрепление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практическое использование полученных знаний что непосредственно влияет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достижение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высокого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результата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подготовке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 к армейской службе или подготовке к обучению в военных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учебных заведениях.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63" w:line="24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Объем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срок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реализации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программы.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" w:line="240" w:lineRule="auto"/>
        <w:ind w:left="0" w:right="0"/>
        <w:jc w:val="both"/>
        <w:textAlignment w:val="auto"/>
        <w:rPr>
          <w:b/>
          <w:sz w:val="24"/>
          <w:szCs w:val="24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right="0" w:firstLine="83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Реализация программы предусматривает опору на учёт возрастных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половых особенностей учащихся, в связи с чем программа разделена на 3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этапа,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объеме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972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часов: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2161"/>
          <w:tab w:val="left" w:pos="216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right="0" w:hanging="36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подготовительно-организационный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(324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часа);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2161"/>
          <w:tab w:val="left" w:pos="216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9" w:after="0" w:line="240" w:lineRule="auto"/>
        <w:ind w:left="0" w:right="0" w:hanging="36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обучающий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(основной -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324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часа);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2161"/>
          <w:tab w:val="left" w:pos="216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61" w:after="0" w:line="240" w:lineRule="auto"/>
        <w:ind w:left="0" w:right="0" w:hanging="36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инструкторско-обучающий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(324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часа).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62" w:line="240" w:lineRule="auto"/>
        <w:ind w:left="0" w:right="0" w:firstLine="979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Подготовительно-организационный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этап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является ознакомительным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 курсом начальной военной подготовки, историей вооружённых сил страны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содержит 324 учебных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часа (1год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обучения).Набор в группы первого года обучения осуществляется без ограничений за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исключением состояния здоровья ребёнка (предоставляется соответствующая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медицинская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справка)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согласия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родителей.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Группа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формируется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постоянная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профильная.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Занятия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данном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этапе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проводятся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беседы, рассказа, подвижных и военизированных игр, похода, экскурсии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др., что позволяет вызвать и закрепить мотивацию у школьников. Занятия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делятся на две части: первая часть - теоретическая, вторая – практическая (по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мере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возможности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организуется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свежем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воздухе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проводится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подвижных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формах),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причём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теоретическая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часть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часто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содержит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себе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4" w:line="24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практические активные формы.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Указанная структура занятий оптимальна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создаёт условий для переутомления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ребёнка.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right="0" w:firstLine="907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Обучающий этап является основным в реализации данной программы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(324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часа,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год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обучения)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рассчитан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детей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предварительной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подготовкой,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т.е.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воспитанников,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прошедших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подготовительно-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организационный этап. Занятия на данном этапе проходят в тех же формах,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что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первом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этапе,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ним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добавляются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лекционные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занятия,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упражнения - отработка навыков, походы, военизированные сборы. Первая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часть занятия теоретическая, вторая - практическая, либо занятие может быть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полностью практическим. В реализации данного этапа участвуют школьники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подросткового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возраста,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они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более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серьёзно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ответственно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относятся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участию в мероприятиях разного уровня, из них готовится командный состав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участия 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соревнованиях.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240" w:lineRule="auto"/>
        <w:ind w:left="0" w:right="0" w:firstLine="837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Инструкторско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-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обучающий этап (324 часа, 3 год обучения) является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завершающим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реализации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данной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рассчитан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воспитанников, прошедших первые два этапа обучения. Содержание данного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этапа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направлено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отработку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ЗУН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этапа,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общеучебную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подготовку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воспитанников,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которые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выступают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инструкторов в группах первого либо второго этапов, предварительно пройдя</w:t>
      </w:r>
      <w:r>
        <w:rPr>
          <w:sz w:val="24"/>
          <w:szCs w:val="24"/>
          <w:lang w:val="ru-RU"/>
        </w:rPr>
        <w:t xml:space="preserve">     </w:t>
      </w:r>
      <w:r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  <w:lang w:val="ru-RU"/>
        </w:rPr>
        <w:t xml:space="preserve">              </w:t>
      </w:r>
      <w:r>
        <w:rPr>
          <w:sz w:val="24"/>
          <w:szCs w:val="24"/>
        </w:rPr>
        <w:t>контрольное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занятие.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right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Кроме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того,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воспитанники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получают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новые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теоретические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умения по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отдельным разделам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программы.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right="0" w:firstLine="976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Воспитанники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завершающего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курса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составляют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командное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ядро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соревновательных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мероприятиях.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0" w:line="240" w:lineRule="auto"/>
        <w:ind w:left="0" w:right="0"/>
        <w:jc w:val="both"/>
        <w:textAlignment w:val="auto"/>
        <w:rPr>
          <w:sz w:val="24"/>
          <w:szCs w:val="24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3" w:line="240" w:lineRule="auto"/>
        <w:ind w:left="0" w:right="0" w:firstLine="707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Общее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количество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часов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неделю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9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учебных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часов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неделю.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Общее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количество занятий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 3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занятия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неделю.</w:t>
      </w:r>
    </w:p>
    <w:tbl>
      <w:tblPr>
        <w:tblStyle w:val="7"/>
        <w:tblW w:w="9575" w:type="dxa"/>
        <w:tblInd w:w="4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2"/>
        <w:gridCol w:w="2422"/>
        <w:gridCol w:w="1539"/>
        <w:gridCol w:w="1539"/>
        <w:gridCol w:w="1679"/>
        <w:gridCol w:w="10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1332" w:type="dxa"/>
            <w:vMerge w:val="restart"/>
          </w:tcPr>
          <w:p>
            <w:pPr>
              <w:pStyle w:val="10"/>
              <w:spacing w:line="360" w:lineRule="auto"/>
              <w:ind w:left="107" w:right="78" w:firstLine="3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обучения</w:t>
            </w:r>
          </w:p>
        </w:tc>
        <w:tc>
          <w:tcPr>
            <w:tcW w:w="2422" w:type="dxa"/>
            <w:vMerge w:val="restart"/>
          </w:tcPr>
          <w:p>
            <w:pPr>
              <w:pStyle w:val="10"/>
              <w:spacing w:line="360" w:lineRule="auto"/>
              <w:ind w:left="366" w:right="81" w:hanging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Начало/окончание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учебного года</w:t>
            </w:r>
          </w:p>
        </w:tc>
        <w:tc>
          <w:tcPr>
            <w:tcW w:w="3078" w:type="dxa"/>
            <w:gridSpan w:val="2"/>
          </w:tcPr>
          <w:p>
            <w:pPr>
              <w:pStyle w:val="10"/>
              <w:ind w:left="268" w:right="2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учебных</w:t>
            </w:r>
          </w:p>
          <w:p>
            <w:pPr>
              <w:pStyle w:val="10"/>
              <w:spacing w:before="160" w:line="240" w:lineRule="auto"/>
              <w:ind w:left="268" w:right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недель</w:t>
            </w:r>
          </w:p>
        </w:tc>
        <w:tc>
          <w:tcPr>
            <w:tcW w:w="1679" w:type="dxa"/>
            <w:vMerge w:val="restart"/>
          </w:tcPr>
          <w:p>
            <w:pPr>
              <w:pStyle w:val="10"/>
              <w:ind w:left="115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  <w:p>
            <w:pPr>
              <w:pStyle w:val="10"/>
              <w:spacing w:before="2" w:line="480" w:lineRule="atLeast"/>
              <w:ind w:left="392" w:right="38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 в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неделю</w:t>
            </w:r>
          </w:p>
        </w:tc>
        <w:tc>
          <w:tcPr>
            <w:tcW w:w="1064" w:type="dxa"/>
            <w:vMerge w:val="restart"/>
          </w:tcPr>
          <w:p>
            <w:pPr>
              <w:pStyle w:val="10"/>
              <w:ind w:left="195" w:hanging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  <w:p>
            <w:pPr>
              <w:pStyle w:val="10"/>
              <w:spacing w:before="2" w:line="480" w:lineRule="atLeast"/>
              <w:ind w:left="226" w:right="178" w:hanging="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  <w:r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332" w:type="dxa"/>
            <w:vMerge w:val="continue"/>
            <w:tcBorders>
              <w:top w:val="nil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422" w:type="dxa"/>
            <w:vMerge w:val="continue"/>
            <w:tcBorders>
              <w:top w:val="nil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539" w:type="dxa"/>
          </w:tcPr>
          <w:p>
            <w:pPr>
              <w:pStyle w:val="10"/>
              <w:spacing w:line="317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1</w:t>
            </w:r>
          </w:p>
        </w:tc>
        <w:tc>
          <w:tcPr>
            <w:tcW w:w="1539" w:type="dxa"/>
          </w:tcPr>
          <w:p>
            <w:pPr>
              <w:pStyle w:val="10"/>
              <w:spacing w:line="317" w:lineRule="exact"/>
              <w:ind w:left="7"/>
              <w:jc w:val="center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2</w:t>
            </w:r>
          </w:p>
        </w:tc>
        <w:tc>
          <w:tcPr>
            <w:tcW w:w="1679" w:type="dxa"/>
            <w:vMerge w:val="continue"/>
            <w:tcBorders>
              <w:top w:val="nil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64" w:type="dxa"/>
            <w:vMerge w:val="continue"/>
            <w:tcBorders>
              <w:top w:val="nil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332" w:type="dxa"/>
          </w:tcPr>
          <w:p>
            <w:pPr>
              <w:pStyle w:val="1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22" w:type="dxa"/>
          </w:tcPr>
          <w:p>
            <w:pPr>
              <w:pStyle w:val="1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39" w:type="dxa"/>
          </w:tcPr>
          <w:p>
            <w:pPr>
              <w:pStyle w:val="10"/>
              <w:ind w:left="128" w:right="11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полугодие</w:t>
            </w:r>
          </w:p>
        </w:tc>
        <w:tc>
          <w:tcPr>
            <w:tcW w:w="1539" w:type="dxa"/>
          </w:tcPr>
          <w:p>
            <w:pPr>
              <w:pStyle w:val="10"/>
              <w:ind w:left="128" w:right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полугодие</w:t>
            </w:r>
          </w:p>
        </w:tc>
        <w:tc>
          <w:tcPr>
            <w:tcW w:w="1679" w:type="dxa"/>
          </w:tcPr>
          <w:p>
            <w:pPr>
              <w:pStyle w:val="1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64" w:type="dxa"/>
          </w:tcPr>
          <w:p>
            <w:pPr>
              <w:pStyle w:val="10"/>
              <w:spacing w:line="24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332" w:type="dxa"/>
            <w:tcBorders>
              <w:bottom w:val="single" w:color="000000" w:sz="6" w:space="0"/>
            </w:tcBorders>
          </w:tcPr>
          <w:p>
            <w:pPr>
              <w:pStyle w:val="10"/>
              <w:ind w:left="3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год</w:t>
            </w:r>
          </w:p>
        </w:tc>
        <w:tc>
          <w:tcPr>
            <w:tcW w:w="2422" w:type="dxa"/>
            <w:tcBorders>
              <w:bottom w:val="single" w:color="000000" w:sz="6" w:space="0"/>
            </w:tcBorders>
          </w:tcPr>
          <w:p>
            <w:pPr>
              <w:pStyle w:val="10"/>
              <w:ind w:left="387" w:right="3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сентябрь-май</w:t>
            </w:r>
          </w:p>
        </w:tc>
        <w:tc>
          <w:tcPr>
            <w:tcW w:w="1539" w:type="dxa"/>
            <w:tcBorders>
              <w:bottom w:val="single" w:color="000000" w:sz="6" w:space="0"/>
            </w:tcBorders>
          </w:tcPr>
          <w:p>
            <w:pPr>
              <w:pStyle w:val="10"/>
              <w:ind w:left="128" w:right="1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39" w:type="dxa"/>
            <w:tcBorders>
              <w:bottom w:val="single" w:color="000000" w:sz="6" w:space="0"/>
            </w:tcBorders>
          </w:tcPr>
          <w:p>
            <w:pPr>
              <w:pStyle w:val="10"/>
              <w:ind w:left="128" w:right="1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79" w:type="dxa"/>
            <w:tcBorders>
              <w:bottom w:val="single" w:color="000000" w:sz="6" w:space="0"/>
            </w:tcBorders>
          </w:tcPr>
          <w:p>
            <w:pPr>
              <w:pStyle w:val="10"/>
              <w:ind w:right="758"/>
              <w:jc w:val="right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9</w:t>
            </w:r>
          </w:p>
        </w:tc>
        <w:tc>
          <w:tcPr>
            <w:tcW w:w="1064" w:type="dxa"/>
            <w:tcBorders>
              <w:bottom w:val="single" w:color="000000" w:sz="6" w:space="0"/>
            </w:tcBorders>
          </w:tcPr>
          <w:p>
            <w:pPr>
              <w:pStyle w:val="10"/>
              <w:ind w:left="297" w:right="2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332" w:type="dxa"/>
            <w:tcBorders>
              <w:top w:val="single" w:color="000000" w:sz="6" w:space="0"/>
            </w:tcBorders>
          </w:tcPr>
          <w:p>
            <w:pPr>
              <w:pStyle w:val="10"/>
              <w:ind w:left="3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2422" w:type="dxa"/>
            <w:tcBorders>
              <w:top w:val="single" w:color="000000" w:sz="6" w:space="0"/>
            </w:tcBorders>
          </w:tcPr>
          <w:p>
            <w:pPr>
              <w:pStyle w:val="10"/>
              <w:ind w:left="387" w:right="3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сентябрь-май</w:t>
            </w:r>
          </w:p>
        </w:tc>
        <w:tc>
          <w:tcPr>
            <w:tcW w:w="1539" w:type="dxa"/>
            <w:tcBorders>
              <w:top w:val="single" w:color="000000" w:sz="6" w:space="0"/>
            </w:tcBorders>
          </w:tcPr>
          <w:p>
            <w:pPr>
              <w:pStyle w:val="10"/>
              <w:ind w:left="128" w:right="1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39" w:type="dxa"/>
            <w:tcBorders>
              <w:top w:val="single" w:color="000000" w:sz="6" w:space="0"/>
            </w:tcBorders>
          </w:tcPr>
          <w:p>
            <w:pPr>
              <w:pStyle w:val="10"/>
              <w:ind w:left="128" w:right="1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79" w:type="dxa"/>
            <w:tcBorders>
              <w:top w:val="single" w:color="000000" w:sz="6" w:space="0"/>
            </w:tcBorders>
          </w:tcPr>
          <w:p>
            <w:pPr>
              <w:pStyle w:val="10"/>
              <w:ind w:right="758"/>
              <w:jc w:val="right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9</w:t>
            </w:r>
          </w:p>
        </w:tc>
        <w:tc>
          <w:tcPr>
            <w:tcW w:w="1064" w:type="dxa"/>
            <w:tcBorders>
              <w:top w:val="single" w:color="000000" w:sz="6" w:space="0"/>
            </w:tcBorders>
          </w:tcPr>
          <w:p>
            <w:pPr>
              <w:pStyle w:val="10"/>
              <w:ind w:left="297" w:right="2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332" w:type="dxa"/>
          </w:tcPr>
          <w:p>
            <w:pPr>
              <w:pStyle w:val="10"/>
              <w:ind w:left="3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</w:t>
            </w:r>
          </w:p>
        </w:tc>
        <w:tc>
          <w:tcPr>
            <w:tcW w:w="2422" w:type="dxa"/>
          </w:tcPr>
          <w:p>
            <w:pPr>
              <w:pStyle w:val="10"/>
              <w:ind w:left="387" w:right="3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сентябрь-май</w:t>
            </w:r>
          </w:p>
        </w:tc>
        <w:tc>
          <w:tcPr>
            <w:tcW w:w="1539" w:type="dxa"/>
          </w:tcPr>
          <w:p>
            <w:pPr>
              <w:pStyle w:val="10"/>
              <w:ind w:left="128" w:right="1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39" w:type="dxa"/>
          </w:tcPr>
          <w:p>
            <w:pPr>
              <w:pStyle w:val="10"/>
              <w:ind w:left="128" w:right="1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79" w:type="dxa"/>
          </w:tcPr>
          <w:p>
            <w:pPr>
              <w:pStyle w:val="10"/>
              <w:ind w:right="758"/>
              <w:jc w:val="right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9</w:t>
            </w:r>
          </w:p>
        </w:tc>
        <w:tc>
          <w:tcPr>
            <w:tcW w:w="1064" w:type="dxa"/>
          </w:tcPr>
          <w:p>
            <w:pPr>
              <w:pStyle w:val="10"/>
              <w:ind w:left="297" w:right="2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</w:t>
            </w:r>
          </w:p>
        </w:tc>
      </w:tr>
    </w:tbl>
    <w:p>
      <w:pPr>
        <w:pStyle w:val="4"/>
        <w:spacing w:line="360" w:lineRule="auto"/>
        <w:ind w:right="608" w:firstLine="707"/>
        <w:rPr>
          <w:sz w:val="24"/>
          <w:szCs w:val="24"/>
        </w:rPr>
      </w:pPr>
      <w:r>
        <w:rPr>
          <w:sz w:val="24"/>
          <w:szCs w:val="24"/>
        </w:rPr>
        <w:t>Программа своим образовательным содержанием создаёт условия 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преемственности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воспитанников: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инструкторская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помощь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младшим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воспитанниками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старших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групп,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формирование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смешанных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команд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воспитанников разных годов обучения для участия в мероприятиях разного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уровня,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элементы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наставничества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др.,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что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положительно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влияет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поведенческий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аспект последних.</w:t>
      </w:r>
    </w:p>
    <w:p>
      <w:pPr>
        <w:pStyle w:val="4"/>
        <w:spacing w:line="360" w:lineRule="auto"/>
        <w:ind w:right="608" w:firstLine="1327"/>
        <w:rPr>
          <w:sz w:val="24"/>
          <w:szCs w:val="24"/>
        </w:rPr>
      </w:pPr>
      <w:r>
        <w:rPr>
          <w:sz w:val="24"/>
          <w:szCs w:val="24"/>
        </w:rPr>
        <w:t>Программа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реализуется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через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такие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организационные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воспитанников,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групповая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(фронтальная)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индивидуальная,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подготовке к мероприятиям и во время участия в них, используется форма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микрогруппах (разведчики,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сапёры 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др.).</w:t>
      </w:r>
    </w:p>
    <w:p>
      <w:pPr>
        <w:pStyle w:val="4"/>
        <w:spacing w:line="360" w:lineRule="auto"/>
        <w:ind w:right="614" w:firstLine="707"/>
        <w:jc w:val="left"/>
        <w:rPr>
          <w:sz w:val="24"/>
          <w:szCs w:val="24"/>
        </w:rPr>
      </w:pPr>
      <w:r>
        <w:rPr>
          <w:sz w:val="24"/>
          <w:szCs w:val="24"/>
        </w:rPr>
        <w:t>Занятия по данной программе состоят из теоретической и практической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 xml:space="preserve">частей, поэтому </w:t>
      </w:r>
      <w:r>
        <w:rPr>
          <w:b/>
          <w:sz w:val="24"/>
          <w:szCs w:val="24"/>
        </w:rPr>
        <w:t xml:space="preserve">основными формами занятий </w:t>
      </w:r>
      <w:r>
        <w:rPr>
          <w:sz w:val="24"/>
          <w:szCs w:val="24"/>
        </w:rPr>
        <w:t>являются лекции с видео,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занятия с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отработкой,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тренировки.</w:t>
      </w:r>
    </w:p>
    <w:p>
      <w:pPr>
        <w:pStyle w:val="2"/>
        <w:ind w:left="1310"/>
        <w:rPr>
          <w:sz w:val="24"/>
          <w:szCs w:val="24"/>
        </w:rPr>
      </w:pPr>
      <w:r>
        <w:rPr>
          <w:sz w:val="24"/>
          <w:szCs w:val="24"/>
        </w:rPr>
        <w:t>Срок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реализации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</w:p>
    <w:p>
      <w:pPr>
        <w:pStyle w:val="4"/>
        <w:spacing w:before="156" w:line="360" w:lineRule="auto"/>
        <w:ind w:left="659" w:right="528"/>
        <w:jc w:val="left"/>
        <w:rPr>
          <w:sz w:val="24"/>
          <w:szCs w:val="24"/>
        </w:rPr>
      </w:pPr>
      <w:r>
        <w:rPr>
          <w:sz w:val="24"/>
          <w:szCs w:val="24"/>
        </w:rPr>
        <w:t>Программа</w:t>
      </w:r>
      <w:r>
        <w:rPr>
          <w:spacing w:val="51"/>
          <w:sz w:val="24"/>
          <w:szCs w:val="24"/>
        </w:rPr>
        <w:t xml:space="preserve"> </w:t>
      </w:r>
      <w:r>
        <w:rPr>
          <w:sz w:val="24"/>
          <w:szCs w:val="24"/>
        </w:rPr>
        <w:t>реализуется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течение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трех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лет,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запланированный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срок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реален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достижения цели 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ожидаемых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результатов.</w:t>
      </w:r>
    </w:p>
    <w:p>
      <w:pPr>
        <w:pStyle w:val="2"/>
        <w:spacing w:before="4"/>
        <w:ind w:left="1310"/>
        <w:rPr>
          <w:sz w:val="24"/>
          <w:szCs w:val="24"/>
        </w:rPr>
      </w:pPr>
      <w:r>
        <w:rPr>
          <w:sz w:val="24"/>
          <w:szCs w:val="24"/>
        </w:rPr>
        <w:t>Режим занятий</w:t>
      </w:r>
    </w:p>
    <w:p>
      <w:pPr>
        <w:pStyle w:val="4"/>
        <w:spacing w:before="156" w:line="362" w:lineRule="auto"/>
        <w:ind w:left="659" w:right="528"/>
        <w:jc w:val="left"/>
        <w:rPr>
          <w:sz w:val="24"/>
          <w:szCs w:val="24"/>
        </w:rPr>
      </w:pPr>
      <w:r>
        <w:rPr>
          <w:sz w:val="24"/>
          <w:szCs w:val="24"/>
        </w:rPr>
        <w:t>Занятия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проводятся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три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раза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неделю,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три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занятия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(по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45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минут)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день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(по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324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часа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учебный год).</w:t>
      </w:r>
    </w:p>
    <w:p>
      <w:pPr>
        <w:pStyle w:val="4"/>
        <w:spacing w:before="6"/>
        <w:ind w:left="0"/>
        <w:jc w:val="left"/>
        <w:rPr>
          <w:sz w:val="24"/>
          <w:szCs w:val="24"/>
        </w:rPr>
      </w:pPr>
    </w:p>
    <w:p>
      <w:pPr>
        <w:pStyle w:val="4"/>
        <w:spacing w:line="360" w:lineRule="auto"/>
        <w:ind w:right="608" w:firstLine="839"/>
        <w:rPr>
          <w:sz w:val="24"/>
          <w:szCs w:val="24"/>
        </w:rPr>
        <w:sectPr>
          <w:pgSz w:w="11910" w:h="16840"/>
          <w:pgMar w:top="880" w:right="240" w:bottom="1240" w:left="1100" w:header="0" w:footer="978" w:gutter="0"/>
        </w:sectPr>
      </w:pPr>
      <w:r>
        <w:rPr>
          <w:b/>
          <w:sz w:val="24"/>
          <w:szCs w:val="24"/>
        </w:rPr>
        <w:t>Цель</w:t>
      </w:r>
      <w:r>
        <w:rPr>
          <w:sz w:val="24"/>
          <w:szCs w:val="24"/>
        </w:rPr>
        <w:t>: Формирование нравственно и физически здоровой личности,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подготовленной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службе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армии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другим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государственным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службам,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посредством её позитивной самореализации и самосовершенствования через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активное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участие 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деятельности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юнармейсого отряда.</w:t>
      </w:r>
    </w:p>
    <w:tbl>
      <w:tblPr>
        <w:tblStyle w:val="7"/>
        <w:tblW w:w="10929" w:type="dxa"/>
        <w:tblInd w:w="-48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"/>
        <w:gridCol w:w="3780"/>
        <w:gridCol w:w="1425"/>
        <w:gridCol w:w="1170"/>
        <w:gridCol w:w="1530"/>
        <w:gridCol w:w="20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</w:trPr>
        <w:tc>
          <w:tcPr>
            <w:tcW w:w="1020" w:type="dxa"/>
            <w:vMerge w:val="restart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№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0" w:line="240" w:lineRule="auto"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3780" w:type="dxa"/>
            <w:vMerge w:val="restart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Название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раздела,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темы</w:t>
            </w:r>
          </w:p>
        </w:tc>
        <w:tc>
          <w:tcPr>
            <w:tcW w:w="4125" w:type="dxa"/>
            <w:gridSpan w:val="3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1,2,3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год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обучения,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>324 часа</w:t>
            </w:r>
          </w:p>
        </w:tc>
        <w:tc>
          <w:tcPr>
            <w:tcW w:w="2004" w:type="dxa"/>
            <w:vMerge w:val="restart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Формы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>аттестации/кон</w:t>
            </w:r>
            <w:r>
              <w:rPr>
                <w:spacing w:val="-6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троля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1020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  <w:tc>
          <w:tcPr>
            <w:tcW w:w="3780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  <w:tc>
          <w:tcPr>
            <w:tcW w:w="1425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1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17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1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Теория</w:t>
            </w:r>
          </w:p>
        </w:tc>
        <w:tc>
          <w:tcPr>
            <w:tcW w:w="153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1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Практик</w:t>
            </w:r>
            <w:r>
              <w:rPr>
                <w:w w:val="100"/>
                <w:sz w:val="22"/>
                <w:szCs w:val="22"/>
              </w:rPr>
              <w:t>а</w:t>
            </w:r>
          </w:p>
        </w:tc>
        <w:tc>
          <w:tcPr>
            <w:tcW w:w="2004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2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</w:t>
            </w:r>
          </w:p>
        </w:tc>
        <w:tc>
          <w:tcPr>
            <w:tcW w:w="378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Введение</w:t>
            </w:r>
          </w:p>
        </w:tc>
        <w:tc>
          <w:tcPr>
            <w:tcW w:w="1425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153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right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2004" w:type="dxa"/>
            <w:vMerge w:val="restart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Педагогическое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60" w:line="360" w:lineRule="auto"/>
              <w:ind w:left="0" w:right="0" w:hanging="3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наблюдение,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проверочные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задания,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участие 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соревнованиях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02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1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378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1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Посвящение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юнармейцы</w:t>
            </w:r>
          </w:p>
        </w:tc>
        <w:tc>
          <w:tcPr>
            <w:tcW w:w="1425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1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117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1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153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1" w:lineRule="exact"/>
              <w:ind w:left="0" w:right="0"/>
              <w:jc w:val="right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2004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02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378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История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Вооружённых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Сил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25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7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3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right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2004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102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378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Уставы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Вооружённых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Сил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25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7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3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right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2004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020" w:type="dxa"/>
            <w:tcBorders>
              <w:bottom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3780" w:type="dxa"/>
            <w:tcBorders>
              <w:bottom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Начальная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военная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подготовка</w:t>
            </w:r>
          </w:p>
        </w:tc>
        <w:tc>
          <w:tcPr>
            <w:tcW w:w="1425" w:type="dxa"/>
            <w:tcBorders>
              <w:bottom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170" w:type="dxa"/>
            <w:tcBorders>
              <w:bottom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1530" w:type="dxa"/>
            <w:tcBorders>
              <w:bottom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right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2004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020" w:type="dxa"/>
            <w:tcBorders>
              <w:top w:val="nil"/>
              <w:bottom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3780" w:type="dxa"/>
            <w:tcBorders>
              <w:top w:val="nil"/>
              <w:bottom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54" w:line="240" w:lineRule="auto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быт</w:t>
            </w:r>
          </w:p>
        </w:tc>
        <w:tc>
          <w:tcPr>
            <w:tcW w:w="1425" w:type="dxa"/>
            <w:tcBorders>
              <w:top w:val="nil"/>
              <w:bottom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54" w:line="240" w:lineRule="auto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54" w:line="240" w:lineRule="auto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54" w:line="240" w:lineRule="auto"/>
              <w:ind w:left="0" w:right="0"/>
              <w:jc w:val="right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2004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020" w:type="dxa"/>
            <w:tcBorders>
              <w:top w:val="nil"/>
              <w:bottom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54" w:line="240" w:lineRule="auto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военнослужащих</w:t>
            </w:r>
          </w:p>
        </w:tc>
        <w:tc>
          <w:tcPr>
            <w:tcW w:w="1425" w:type="dxa"/>
            <w:tcBorders>
              <w:top w:val="nil"/>
              <w:bottom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  <w:tc>
          <w:tcPr>
            <w:tcW w:w="2004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02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1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</w:t>
            </w:r>
          </w:p>
        </w:tc>
        <w:tc>
          <w:tcPr>
            <w:tcW w:w="378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1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Физическая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подготовка</w:t>
            </w:r>
          </w:p>
        </w:tc>
        <w:tc>
          <w:tcPr>
            <w:tcW w:w="1425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1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17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1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153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1" w:lineRule="exact"/>
              <w:ind w:left="0" w:right="0"/>
              <w:jc w:val="right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004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102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5.3</w:t>
            </w:r>
          </w:p>
        </w:tc>
        <w:tc>
          <w:tcPr>
            <w:tcW w:w="378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Строевая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подготовка</w:t>
            </w:r>
          </w:p>
        </w:tc>
        <w:tc>
          <w:tcPr>
            <w:tcW w:w="1425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17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153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right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004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02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5.4</w:t>
            </w:r>
          </w:p>
        </w:tc>
        <w:tc>
          <w:tcPr>
            <w:tcW w:w="378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Огневая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подготовка</w:t>
            </w:r>
          </w:p>
        </w:tc>
        <w:tc>
          <w:tcPr>
            <w:tcW w:w="1425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17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153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right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004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02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5.5</w:t>
            </w:r>
          </w:p>
        </w:tc>
        <w:tc>
          <w:tcPr>
            <w:tcW w:w="378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Тактическая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подготовка</w:t>
            </w:r>
          </w:p>
        </w:tc>
        <w:tc>
          <w:tcPr>
            <w:tcW w:w="1425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17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153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right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004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2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5.6</w:t>
            </w:r>
          </w:p>
        </w:tc>
        <w:tc>
          <w:tcPr>
            <w:tcW w:w="378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Военная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топография</w:t>
            </w:r>
          </w:p>
        </w:tc>
        <w:tc>
          <w:tcPr>
            <w:tcW w:w="1425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7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153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right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2004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02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378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Основы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медицинских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знаний</w:t>
            </w:r>
          </w:p>
        </w:tc>
        <w:tc>
          <w:tcPr>
            <w:tcW w:w="1425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7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153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right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2004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020" w:type="dxa"/>
            <w:tcBorders>
              <w:bottom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</w:t>
            </w:r>
          </w:p>
        </w:tc>
        <w:tc>
          <w:tcPr>
            <w:tcW w:w="3780" w:type="dxa"/>
            <w:tcBorders>
              <w:bottom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Воинская</w:t>
            </w:r>
            <w:r>
              <w:rPr>
                <w:spacing w:val="-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обязанность.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Боевые</w:t>
            </w:r>
          </w:p>
        </w:tc>
        <w:tc>
          <w:tcPr>
            <w:tcW w:w="1425" w:type="dxa"/>
            <w:tcBorders>
              <w:bottom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1170" w:type="dxa"/>
            <w:tcBorders>
              <w:bottom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1530" w:type="dxa"/>
            <w:tcBorders>
              <w:bottom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right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2004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020" w:type="dxa"/>
            <w:tcBorders>
              <w:top w:val="nil"/>
              <w:bottom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nil"/>
              <w:bottom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53" w:line="240" w:lineRule="auto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традиции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вооружённых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сил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РФ.</w:t>
            </w:r>
          </w:p>
        </w:tc>
        <w:tc>
          <w:tcPr>
            <w:tcW w:w="1425" w:type="dxa"/>
            <w:tcBorders>
              <w:top w:val="nil"/>
              <w:bottom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  <w:tc>
          <w:tcPr>
            <w:tcW w:w="2004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0" w:type="dxa"/>
            <w:tcBorders>
              <w:top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55" w:line="240" w:lineRule="auto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Военная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история.</w:t>
            </w:r>
          </w:p>
        </w:tc>
        <w:tc>
          <w:tcPr>
            <w:tcW w:w="1425" w:type="dxa"/>
            <w:tcBorders>
              <w:top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  <w:tc>
          <w:tcPr>
            <w:tcW w:w="2004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2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378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оборона</w:t>
            </w:r>
          </w:p>
        </w:tc>
        <w:tc>
          <w:tcPr>
            <w:tcW w:w="1425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7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1530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right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004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020" w:type="dxa"/>
            <w:tcBorders>
              <w:bottom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</w:t>
            </w:r>
          </w:p>
        </w:tc>
        <w:tc>
          <w:tcPr>
            <w:tcW w:w="3780" w:type="dxa"/>
            <w:tcBorders>
              <w:bottom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Безопасность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защита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человека</w:t>
            </w:r>
          </w:p>
        </w:tc>
        <w:tc>
          <w:tcPr>
            <w:tcW w:w="1425" w:type="dxa"/>
            <w:tcBorders>
              <w:bottom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170" w:type="dxa"/>
            <w:tcBorders>
              <w:bottom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1530" w:type="dxa"/>
            <w:tcBorders>
              <w:bottom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99" w:lineRule="exact"/>
              <w:ind w:left="0" w:right="0"/>
              <w:jc w:val="right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004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020" w:type="dxa"/>
            <w:tcBorders>
              <w:top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  <w:tc>
          <w:tcPr>
            <w:tcW w:w="3780" w:type="dxa"/>
            <w:tcBorders>
              <w:top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54" w:line="240" w:lineRule="auto"/>
              <w:ind w:left="0" w:right="0"/>
              <w:jc w:val="center"/>
              <w:textAlignment w:val="auto"/>
              <w:outlineLvl w:val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чрезвычайных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ситуациях</w:t>
            </w:r>
          </w:p>
        </w:tc>
        <w:tc>
          <w:tcPr>
            <w:tcW w:w="1425" w:type="dxa"/>
            <w:tcBorders>
              <w:top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  <w:tc>
          <w:tcPr>
            <w:tcW w:w="2004" w:type="dxa"/>
            <w:vMerge w:val="continue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textAlignment w:val="auto"/>
              <w:outlineLvl w:val="9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1020" w:type="dxa"/>
          </w:tcPr>
          <w:p>
            <w:pPr>
              <w:pStyle w:val="10"/>
              <w:ind w:left="142" w:right="13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780" w:type="dxa"/>
          </w:tcPr>
          <w:p>
            <w:pPr>
              <w:pStyle w:val="10"/>
              <w:spacing w:line="240" w:lineRule="auto"/>
              <w:ind w:left="104" w:right="9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Основы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туристической</w:t>
            </w:r>
          </w:p>
          <w:p>
            <w:pPr>
              <w:pStyle w:val="10"/>
              <w:spacing w:before="160" w:line="240" w:lineRule="auto"/>
              <w:ind w:left="104" w:right="9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подготовки</w:t>
            </w:r>
          </w:p>
        </w:tc>
        <w:tc>
          <w:tcPr>
            <w:tcW w:w="1425" w:type="dxa"/>
          </w:tcPr>
          <w:p>
            <w:pPr>
              <w:pStyle w:val="10"/>
              <w:ind w:right="34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70" w:type="dxa"/>
          </w:tcPr>
          <w:p>
            <w:pPr>
              <w:pStyle w:val="10"/>
              <w:ind w:left="5"/>
              <w:jc w:val="center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</w:t>
            </w:r>
          </w:p>
        </w:tc>
        <w:tc>
          <w:tcPr>
            <w:tcW w:w="1530" w:type="dxa"/>
          </w:tcPr>
          <w:p>
            <w:pPr>
              <w:pStyle w:val="10"/>
              <w:ind w:left="8"/>
              <w:jc w:val="center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</w:t>
            </w:r>
          </w:p>
        </w:tc>
        <w:tc>
          <w:tcPr>
            <w:tcW w:w="2004" w:type="dxa"/>
            <w:vMerge w:val="restart"/>
          </w:tcPr>
          <w:p>
            <w:pPr>
              <w:pStyle w:val="10"/>
              <w:spacing w:line="240" w:lineRule="auto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atLeast"/>
        </w:trPr>
        <w:tc>
          <w:tcPr>
            <w:tcW w:w="1020" w:type="dxa"/>
          </w:tcPr>
          <w:p>
            <w:pPr>
              <w:pStyle w:val="10"/>
              <w:ind w:left="142" w:right="13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780" w:type="dxa"/>
          </w:tcPr>
          <w:p>
            <w:pPr>
              <w:pStyle w:val="10"/>
              <w:ind w:left="104" w:right="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Военизированные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полевые</w:t>
            </w:r>
          </w:p>
          <w:p>
            <w:pPr>
              <w:pStyle w:val="10"/>
              <w:spacing w:before="163" w:line="240" w:lineRule="auto"/>
              <w:ind w:left="104" w:right="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выходы</w:t>
            </w:r>
          </w:p>
        </w:tc>
        <w:tc>
          <w:tcPr>
            <w:tcW w:w="1425" w:type="dxa"/>
          </w:tcPr>
          <w:p>
            <w:pPr>
              <w:pStyle w:val="10"/>
              <w:ind w:right="34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70" w:type="dxa"/>
          </w:tcPr>
          <w:p>
            <w:pPr>
              <w:pStyle w:val="10"/>
              <w:ind w:left="5"/>
              <w:jc w:val="center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1530" w:type="dxa"/>
          </w:tcPr>
          <w:p>
            <w:pPr>
              <w:pStyle w:val="10"/>
              <w:ind w:left="4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004" w:type="dxa"/>
            <w:vMerge w:val="continue"/>
            <w:tcBorders>
              <w:top w:val="nil"/>
            </w:tcBorders>
          </w:tcPr>
          <w:p>
            <w:pPr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20" w:type="dxa"/>
          </w:tcPr>
          <w:p>
            <w:pPr>
              <w:pStyle w:val="10"/>
              <w:ind w:left="142" w:right="13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780" w:type="dxa"/>
          </w:tcPr>
          <w:p>
            <w:pPr>
              <w:pStyle w:val="10"/>
              <w:ind w:left="104" w:right="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мероприятиях</w:t>
            </w:r>
          </w:p>
        </w:tc>
        <w:tc>
          <w:tcPr>
            <w:tcW w:w="1425" w:type="dxa"/>
          </w:tcPr>
          <w:p>
            <w:pPr>
              <w:pStyle w:val="10"/>
              <w:ind w:right="34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170" w:type="dxa"/>
          </w:tcPr>
          <w:p>
            <w:pPr>
              <w:pStyle w:val="10"/>
              <w:ind w:left="5"/>
              <w:jc w:val="center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1530" w:type="dxa"/>
          </w:tcPr>
          <w:p>
            <w:pPr>
              <w:pStyle w:val="10"/>
              <w:ind w:left="4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004" w:type="dxa"/>
            <w:vMerge w:val="continue"/>
            <w:tcBorders>
              <w:top w:val="nil"/>
            </w:tcBorders>
          </w:tcPr>
          <w:p>
            <w:pPr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020" w:type="dxa"/>
          </w:tcPr>
          <w:p>
            <w:pPr>
              <w:pStyle w:val="10"/>
              <w:ind w:left="142" w:right="13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780" w:type="dxa"/>
          </w:tcPr>
          <w:p>
            <w:pPr>
              <w:pStyle w:val="10"/>
              <w:ind w:left="104" w:right="10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425" w:type="dxa"/>
          </w:tcPr>
          <w:p>
            <w:pPr>
              <w:pStyle w:val="10"/>
              <w:ind w:right="2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</w:t>
            </w:r>
          </w:p>
        </w:tc>
        <w:tc>
          <w:tcPr>
            <w:tcW w:w="1170" w:type="dxa"/>
          </w:tcPr>
          <w:p>
            <w:pPr>
              <w:pStyle w:val="10"/>
              <w:ind w:left="115" w:right="11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1530" w:type="dxa"/>
          </w:tcPr>
          <w:p>
            <w:pPr>
              <w:pStyle w:val="10"/>
              <w:ind w:left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2004" w:type="dxa"/>
            <w:vMerge w:val="continue"/>
            <w:tcBorders>
              <w:top w:val="nil"/>
            </w:tcBorders>
          </w:tcPr>
          <w:p>
            <w:pPr>
              <w:rPr>
                <w:sz w:val="22"/>
                <w:szCs w:val="22"/>
              </w:rPr>
            </w:pPr>
          </w:p>
        </w:tc>
      </w:tr>
    </w:tbl>
    <w:p>
      <w:pPr>
        <w:pStyle w:val="4"/>
        <w:spacing w:line="315" w:lineRule="exact"/>
        <w:ind w:left="1571"/>
        <w:jc w:val="left"/>
        <w:rPr>
          <w:sz w:val="24"/>
          <w:szCs w:val="24"/>
        </w:rPr>
      </w:pPr>
    </w:p>
    <w:p>
      <w:pPr>
        <w:pStyle w:val="4"/>
        <w:spacing w:line="315" w:lineRule="exact"/>
        <w:ind w:left="1571"/>
        <w:jc w:val="left"/>
        <w:rPr>
          <w:sz w:val="24"/>
          <w:szCs w:val="24"/>
        </w:rPr>
      </w:pPr>
    </w:p>
    <w:p>
      <w:pPr>
        <w:pStyle w:val="4"/>
        <w:spacing w:line="315" w:lineRule="exact"/>
        <w:ind w:left="1571"/>
        <w:jc w:val="left"/>
        <w:rPr>
          <w:sz w:val="24"/>
          <w:szCs w:val="24"/>
        </w:rPr>
      </w:pPr>
    </w:p>
    <w:p>
      <w:pPr>
        <w:pStyle w:val="4"/>
        <w:spacing w:line="315" w:lineRule="exact"/>
        <w:ind w:left="1571"/>
        <w:jc w:val="left"/>
        <w:rPr>
          <w:sz w:val="24"/>
          <w:szCs w:val="24"/>
        </w:rPr>
      </w:pPr>
      <w:r>
        <w:rPr>
          <w:sz w:val="24"/>
          <w:szCs w:val="24"/>
        </w:rPr>
        <w:t>Задачи:</w:t>
      </w:r>
    </w:p>
    <w:p>
      <w:pPr>
        <w:pStyle w:val="9"/>
        <w:numPr>
          <w:ilvl w:val="0"/>
          <w:numId w:val="2"/>
        </w:numPr>
        <w:tabs>
          <w:tab w:val="left" w:pos="1321"/>
          <w:tab w:val="left" w:pos="1322"/>
        </w:tabs>
        <w:spacing w:before="178" w:after="0" w:line="352" w:lineRule="auto"/>
        <w:ind w:left="1322" w:right="587" w:hanging="360"/>
        <w:jc w:val="left"/>
        <w:rPr>
          <w:sz w:val="24"/>
          <w:szCs w:val="24"/>
        </w:rPr>
      </w:pPr>
      <w:r>
        <w:rPr>
          <w:spacing w:val="-18"/>
          <w:sz w:val="24"/>
          <w:szCs w:val="24"/>
        </w:rPr>
        <w:t>создать</w:t>
      </w:r>
      <w:r>
        <w:rPr>
          <w:spacing w:val="58"/>
          <w:sz w:val="24"/>
          <w:szCs w:val="24"/>
        </w:rPr>
        <w:t xml:space="preserve"> </w:t>
      </w:r>
      <w:r>
        <w:rPr>
          <w:spacing w:val="-19"/>
          <w:sz w:val="24"/>
          <w:szCs w:val="24"/>
        </w:rPr>
        <w:t>условия</w:t>
      </w:r>
      <w:r>
        <w:rPr>
          <w:spacing w:val="59"/>
          <w:sz w:val="24"/>
          <w:szCs w:val="24"/>
        </w:rPr>
        <w:t xml:space="preserve"> </w:t>
      </w:r>
      <w:r>
        <w:rPr>
          <w:spacing w:val="-14"/>
          <w:sz w:val="24"/>
          <w:szCs w:val="24"/>
        </w:rPr>
        <w:t>для</w:t>
      </w:r>
      <w:r>
        <w:rPr>
          <w:spacing w:val="58"/>
          <w:sz w:val="24"/>
          <w:szCs w:val="24"/>
        </w:rPr>
        <w:t xml:space="preserve"> </w:t>
      </w:r>
      <w:r>
        <w:rPr>
          <w:spacing w:val="-19"/>
          <w:sz w:val="24"/>
          <w:szCs w:val="24"/>
        </w:rPr>
        <w:t>получения</w:t>
      </w:r>
      <w:r>
        <w:rPr>
          <w:spacing w:val="57"/>
          <w:sz w:val="24"/>
          <w:szCs w:val="24"/>
        </w:rPr>
        <w:t xml:space="preserve"> </w:t>
      </w:r>
      <w:r>
        <w:rPr>
          <w:spacing w:val="-20"/>
          <w:sz w:val="24"/>
          <w:szCs w:val="24"/>
        </w:rPr>
        <w:t>необходимых</w:t>
      </w:r>
      <w:r>
        <w:rPr>
          <w:spacing w:val="59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знаний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61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умений</w:t>
      </w:r>
      <w:r>
        <w:rPr>
          <w:spacing w:val="59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по</w:t>
      </w:r>
      <w:r>
        <w:rPr>
          <w:spacing w:val="55"/>
          <w:sz w:val="24"/>
          <w:szCs w:val="24"/>
        </w:rPr>
        <w:t xml:space="preserve"> </w:t>
      </w:r>
      <w:r>
        <w:rPr>
          <w:spacing w:val="-19"/>
          <w:sz w:val="24"/>
          <w:szCs w:val="24"/>
        </w:rPr>
        <w:t>начальной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военной</w:t>
      </w:r>
      <w:r>
        <w:rPr>
          <w:spacing w:val="-45"/>
          <w:sz w:val="24"/>
          <w:szCs w:val="24"/>
        </w:rPr>
        <w:t xml:space="preserve"> </w:t>
      </w:r>
      <w:r>
        <w:rPr>
          <w:sz w:val="24"/>
          <w:szCs w:val="24"/>
        </w:rPr>
        <w:t>подготовке;</w:t>
      </w:r>
    </w:p>
    <w:p>
      <w:pPr>
        <w:pStyle w:val="9"/>
        <w:numPr>
          <w:ilvl w:val="0"/>
          <w:numId w:val="2"/>
        </w:numPr>
        <w:tabs>
          <w:tab w:val="left" w:pos="1321"/>
          <w:tab w:val="left" w:pos="1322"/>
        </w:tabs>
        <w:spacing w:before="9" w:after="0" w:line="352" w:lineRule="auto"/>
        <w:ind w:left="1322" w:right="612" w:hanging="360"/>
        <w:jc w:val="left"/>
        <w:rPr>
          <w:sz w:val="24"/>
          <w:szCs w:val="24"/>
        </w:rPr>
      </w:pPr>
      <w:r>
        <w:rPr>
          <w:sz w:val="24"/>
          <w:szCs w:val="24"/>
        </w:rPr>
        <w:t>освоить практический курс подготовки к службе в Вооруженных Силах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РФ;</w:t>
      </w:r>
    </w:p>
    <w:p>
      <w:pPr>
        <w:pStyle w:val="9"/>
        <w:numPr>
          <w:ilvl w:val="0"/>
          <w:numId w:val="2"/>
        </w:numPr>
        <w:tabs>
          <w:tab w:val="left" w:pos="1322"/>
        </w:tabs>
        <w:spacing w:before="10" w:after="0" w:line="352" w:lineRule="auto"/>
        <w:ind w:left="1322" w:right="609" w:hanging="360"/>
        <w:jc w:val="both"/>
        <w:rPr>
          <w:sz w:val="24"/>
          <w:szCs w:val="24"/>
        </w:rPr>
      </w:pPr>
      <w:r>
        <w:rPr>
          <w:sz w:val="24"/>
          <w:szCs w:val="24"/>
        </w:rPr>
        <w:t>закрепить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полученные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умения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через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участие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полевых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походах,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сборах,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экспедициях;</w:t>
      </w:r>
    </w:p>
    <w:p>
      <w:pPr>
        <w:pStyle w:val="9"/>
        <w:numPr>
          <w:ilvl w:val="0"/>
          <w:numId w:val="2"/>
        </w:numPr>
        <w:tabs>
          <w:tab w:val="left" w:pos="1322"/>
        </w:tabs>
        <w:spacing w:before="9" w:after="0" w:line="352" w:lineRule="auto"/>
        <w:ind w:left="1322" w:right="607" w:hanging="360"/>
        <w:jc w:val="both"/>
        <w:rPr>
          <w:sz w:val="24"/>
          <w:szCs w:val="24"/>
        </w:rPr>
      </w:pPr>
      <w:r>
        <w:rPr>
          <w:sz w:val="24"/>
          <w:szCs w:val="24"/>
        </w:rPr>
        <w:t>способствовать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формированию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положительного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мнения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службе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рядах вооружённых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сил;</w:t>
      </w:r>
    </w:p>
    <w:p>
      <w:pPr>
        <w:pStyle w:val="9"/>
        <w:numPr>
          <w:ilvl w:val="0"/>
          <w:numId w:val="2"/>
        </w:numPr>
        <w:tabs>
          <w:tab w:val="left" w:pos="1322"/>
        </w:tabs>
        <w:spacing w:before="28" w:after="0" w:line="357" w:lineRule="auto"/>
        <w:ind w:left="1322" w:right="585" w:hanging="360"/>
        <w:jc w:val="both"/>
        <w:rPr>
          <w:sz w:val="24"/>
          <w:szCs w:val="24"/>
        </w:rPr>
      </w:pPr>
      <w:r>
        <w:rPr>
          <w:spacing w:val="-12"/>
          <w:sz w:val="24"/>
          <w:szCs w:val="24"/>
        </w:rPr>
        <w:t>осуществлять</w:t>
      </w:r>
      <w:r>
        <w:rPr>
          <w:spacing w:val="-11"/>
          <w:sz w:val="24"/>
          <w:szCs w:val="24"/>
        </w:rPr>
        <w:t xml:space="preserve"> </w:t>
      </w:r>
      <w:r>
        <w:rPr>
          <w:spacing w:val="-12"/>
          <w:sz w:val="24"/>
          <w:szCs w:val="24"/>
        </w:rPr>
        <w:t>взаимодействие</w:t>
      </w:r>
      <w:r>
        <w:rPr>
          <w:spacing w:val="-11"/>
          <w:sz w:val="24"/>
          <w:szCs w:val="24"/>
        </w:rPr>
        <w:t xml:space="preserve"> </w:t>
      </w:r>
      <w:r>
        <w:rPr>
          <w:spacing w:val="-12"/>
          <w:sz w:val="24"/>
          <w:szCs w:val="24"/>
        </w:rPr>
        <w:t>с</w:t>
      </w:r>
      <w:r>
        <w:rPr>
          <w:spacing w:val="-11"/>
          <w:sz w:val="24"/>
          <w:szCs w:val="24"/>
        </w:rPr>
        <w:t xml:space="preserve"> </w:t>
      </w:r>
      <w:r>
        <w:rPr>
          <w:spacing w:val="-12"/>
          <w:sz w:val="24"/>
          <w:szCs w:val="24"/>
        </w:rPr>
        <w:t>военно-патриотическими</w:t>
      </w:r>
      <w:r>
        <w:rPr>
          <w:spacing w:val="-11"/>
          <w:sz w:val="24"/>
          <w:szCs w:val="24"/>
        </w:rPr>
        <w:t xml:space="preserve"> </w:t>
      </w:r>
      <w:r>
        <w:rPr>
          <w:spacing w:val="-12"/>
          <w:sz w:val="24"/>
          <w:szCs w:val="24"/>
        </w:rPr>
        <w:t>организациями,</w:t>
      </w:r>
      <w:r>
        <w:rPr>
          <w:spacing w:val="-11"/>
          <w:sz w:val="24"/>
          <w:szCs w:val="24"/>
        </w:rPr>
        <w:t xml:space="preserve"> </w:t>
      </w:r>
      <w:r>
        <w:rPr>
          <w:spacing w:val="-17"/>
          <w:sz w:val="24"/>
          <w:szCs w:val="24"/>
        </w:rPr>
        <w:t xml:space="preserve">объединениями, образовательными учреждениями, воинскими </w:t>
      </w:r>
      <w:r>
        <w:rPr>
          <w:spacing w:val="-16"/>
          <w:sz w:val="24"/>
          <w:szCs w:val="24"/>
        </w:rPr>
        <w:t>формированиями,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военными</w:t>
      </w:r>
      <w:r>
        <w:rPr>
          <w:spacing w:val="-43"/>
          <w:sz w:val="24"/>
          <w:szCs w:val="24"/>
        </w:rPr>
        <w:t xml:space="preserve"> </w:t>
      </w:r>
      <w:r>
        <w:rPr>
          <w:sz w:val="24"/>
          <w:szCs w:val="24"/>
        </w:rPr>
        <w:t>учебными</w:t>
      </w:r>
      <w:r>
        <w:rPr>
          <w:spacing w:val="-43"/>
          <w:sz w:val="24"/>
          <w:szCs w:val="24"/>
        </w:rPr>
        <w:t xml:space="preserve"> </w:t>
      </w:r>
      <w:r>
        <w:rPr>
          <w:sz w:val="24"/>
          <w:szCs w:val="24"/>
        </w:rPr>
        <w:t>заведениями;</w:t>
      </w:r>
    </w:p>
    <w:p>
      <w:pPr>
        <w:pStyle w:val="9"/>
        <w:numPr>
          <w:ilvl w:val="0"/>
          <w:numId w:val="2"/>
        </w:numPr>
        <w:tabs>
          <w:tab w:val="left" w:pos="1322"/>
        </w:tabs>
        <w:spacing w:before="17" w:after="0" w:line="240" w:lineRule="auto"/>
        <w:ind w:left="1322" w:right="0" w:hanging="361"/>
        <w:jc w:val="both"/>
        <w:rPr>
          <w:sz w:val="24"/>
          <w:szCs w:val="24"/>
        </w:rPr>
      </w:pPr>
      <w:r>
        <w:rPr>
          <w:spacing w:val="-19"/>
          <w:sz w:val="24"/>
          <w:szCs w:val="24"/>
        </w:rPr>
        <w:t>формирование</w:t>
      </w:r>
      <w:r>
        <w:rPr>
          <w:spacing w:val="-38"/>
          <w:sz w:val="24"/>
          <w:szCs w:val="24"/>
        </w:rPr>
        <w:t xml:space="preserve"> </w:t>
      </w:r>
      <w:r>
        <w:rPr>
          <w:spacing w:val="-19"/>
          <w:sz w:val="24"/>
          <w:szCs w:val="24"/>
        </w:rPr>
        <w:t>интереса</w:t>
      </w:r>
      <w:r>
        <w:rPr>
          <w:spacing w:val="-3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5"/>
          <w:sz w:val="24"/>
          <w:szCs w:val="24"/>
        </w:rPr>
        <w:t xml:space="preserve"> </w:t>
      </w:r>
      <w:r>
        <w:rPr>
          <w:spacing w:val="-19"/>
          <w:sz w:val="24"/>
          <w:szCs w:val="24"/>
        </w:rPr>
        <w:t>уважения</w:t>
      </w:r>
      <w:r>
        <w:rPr>
          <w:spacing w:val="-37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38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истории</w:t>
      </w:r>
      <w:r>
        <w:rPr>
          <w:spacing w:val="-36"/>
          <w:sz w:val="24"/>
          <w:szCs w:val="24"/>
        </w:rPr>
        <w:t xml:space="preserve"> </w:t>
      </w:r>
      <w:r>
        <w:rPr>
          <w:spacing w:val="-13"/>
          <w:sz w:val="24"/>
          <w:szCs w:val="24"/>
        </w:rPr>
        <w:t>икультуре</w:t>
      </w:r>
      <w:r>
        <w:rPr>
          <w:spacing w:val="-38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своего</w:t>
      </w:r>
      <w:r>
        <w:rPr>
          <w:spacing w:val="-3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7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других</w:t>
      </w:r>
      <w:r>
        <w:rPr>
          <w:spacing w:val="-38"/>
          <w:sz w:val="24"/>
          <w:szCs w:val="24"/>
        </w:rPr>
        <w:t xml:space="preserve"> </w:t>
      </w:r>
      <w:r>
        <w:rPr>
          <w:spacing w:val="-19"/>
          <w:sz w:val="24"/>
          <w:szCs w:val="24"/>
        </w:rPr>
        <w:t>народов;</w:t>
      </w:r>
    </w:p>
    <w:p>
      <w:pPr>
        <w:pStyle w:val="9"/>
        <w:numPr>
          <w:ilvl w:val="0"/>
          <w:numId w:val="2"/>
        </w:numPr>
        <w:tabs>
          <w:tab w:val="left" w:pos="1322"/>
        </w:tabs>
        <w:spacing w:before="181" w:after="0" w:line="240" w:lineRule="auto"/>
        <w:ind w:left="1322" w:right="0" w:hanging="361"/>
        <w:jc w:val="both"/>
        <w:rPr>
          <w:sz w:val="24"/>
          <w:szCs w:val="24"/>
        </w:rPr>
      </w:pPr>
      <w:r>
        <w:rPr>
          <w:spacing w:val="-19"/>
          <w:sz w:val="24"/>
          <w:szCs w:val="24"/>
        </w:rPr>
        <w:t>формирование</w:t>
      </w:r>
      <w:r>
        <w:rPr>
          <w:spacing w:val="-37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мирово</w:t>
      </w:r>
      <w:r>
        <w:rPr>
          <w:b/>
          <w:spacing w:val="-18"/>
          <w:sz w:val="24"/>
          <w:szCs w:val="24"/>
        </w:rPr>
        <w:t>з</w:t>
      </w:r>
      <w:r>
        <w:rPr>
          <w:b/>
          <w:spacing w:val="10"/>
          <w:sz w:val="24"/>
          <w:szCs w:val="24"/>
        </w:rPr>
        <w:t xml:space="preserve"> </w:t>
      </w:r>
      <w:r>
        <w:rPr>
          <w:spacing w:val="-17"/>
          <w:sz w:val="24"/>
          <w:szCs w:val="24"/>
        </w:rPr>
        <w:t>рения</w:t>
      </w:r>
      <w:r>
        <w:rPr>
          <w:spacing w:val="-38"/>
          <w:sz w:val="24"/>
          <w:szCs w:val="24"/>
        </w:rPr>
        <w:t xml:space="preserve"> </w:t>
      </w:r>
      <w:r>
        <w:rPr>
          <w:spacing w:val="-11"/>
          <w:sz w:val="24"/>
          <w:szCs w:val="24"/>
        </w:rPr>
        <w:t>на</w:t>
      </w:r>
      <w:r>
        <w:rPr>
          <w:spacing w:val="-37"/>
          <w:sz w:val="24"/>
          <w:szCs w:val="24"/>
        </w:rPr>
        <w:t xml:space="preserve"> </w:t>
      </w:r>
      <w:r>
        <w:rPr>
          <w:spacing w:val="-16"/>
          <w:sz w:val="24"/>
          <w:szCs w:val="24"/>
        </w:rPr>
        <w:t>базе</w:t>
      </w:r>
      <w:r>
        <w:rPr>
          <w:spacing w:val="-38"/>
          <w:sz w:val="24"/>
          <w:szCs w:val="24"/>
        </w:rPr>
        <w:t xml:space="preserve"> </w:t>
      </w:r>
      <w:r>
        <w:rPr>
          <w:spacing w:val="-19"/>
          <w:sz w:val="24"/>
          <w:szCs w:val="24"/>
        </w:rPr>
        <w:t>ценностей</w:t>
      </w:r>
      <w:r>
        <w:rPr>
          <w:spacing w:val="-37"/>
          <w:sz w:val="24"/>
          <w:szCs w:val="24"/>
        </w:rPr>
        <w:t xml:space="preserve"> </w:t>
      </w:r>
      <w:r>
        <w:rPr>
          <w:spacing w:val="-20"/>
          <w:sz w:val="24"/>
          <w:szCs w:val="24"/>
        </w:rPr>
        <w:t>гражданственности</w:t>
      </w:r>
      <w:r>
        <w:rPr>
          <w:spacing w:val="-3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7"/>
          <w:sz w:val="24"/>
          <w:szCs w:val="24"/>
        </w:rPr>
        <w:t xml:space="preserve"> </w:t>
      </w:r>
      <w:r>
        <w:rPr>
          <w:spacing w:val="-20"/>
          <w:sz w:val="24"/>
          <w:szCs w:val="24"/>
        </w:rPr>
        <w:t>патриотизма;</w:t>
      </w:r>
    </w:p>
    <w:p>
      <w:pPr>
        <w:pStyle w:val="9"/>
        <w:numPr>
          <w:ilvl w:val="0"/>
          <w:numId w:val="2"/>
        </w:numPr>
        <w:tabs>
          <w:tab w:val="left" w:pos="1321"/>
          <w:tab w:val="left" w:pos="1322"/>
        </w:tabs>
        <w:spacing w:before="180" w:after="0" w:line="240" w:lineRule="auto"/>
        <w:ind w:left="1322" w:right="0" w:hanging="361"/>
        <w:jc w:val="left"/>
        <w:rPr>
          <w:sz w:val="24"/>
          <w:szCs w:val="24"/>
        </w:rPr>
      </w:pPr>
      <w:r>
        <w:rPr>
          <w:spacing w:val="-19"/>
          <w:sz w:val="24"/>
          <w:szCs w:val="24"/>
        </w:rPr>
        <w:t>способствовать</w:t>
      </w:r>
      <w:r>
        <w:rPr>
          <w:spacing w:val="-41"/>
          <w:sz w:val="24"/>
          <w:szCs w:val="24"/>
        </w:rPr>
        <w:t xml:space="preserve"> </w:t>
      </w:r>
      <w:r>
        <w:rPr>
          <w:spacing w:val="-19"/>
          <w:sz w:val="24"/>
          <w:szCs w:val="24"/>
        </w:rPr>
        <w:t>формированию</w:t>
      </w:r>
      <w:r>
        <w:rPr>
          <w:spacing w:val="-39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здорового</w:t>
      </w:r>
      <w:r>
        <w:rPr>
          <w:spacing w:val="-39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образа</w:t>
      </w:r>
      <w:r>
        <w:rPr>
          <w:spacing w:val="-41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жизни;</w:t>
      </w:r>
    </w:p>
    <w:p>
      <w:pPr>
        <w:pStyle w:val="9"/>
        <w:numPr>
          <w:ilvl w:val="0"/>
          <w:numId w:val="2"/>
        </w:numPr>
        <w:tabs>
          <w:tab w:val="left" w:pos="1321"/>
          <w:tab w:val="left" w:pos="1322"/>
        </w:tabs>
        <w:spacing w:before="180" w:after="0" w:line="352" w:lineRule="auto"/>
        <w:ind w:left="1322" w:right="587" w:hanging="360"/>
        <w:jc w:val="left"/>
        <w:rPr>
          <w:sz w:val="24"/>
          <w:szCs w:val="24"/>
        </w:rPr>
      </w:pPr>
      <w:r>
        <w:rPr>
          <w:spacing w:val="-14"/>
          <w:sz w:val="24"/>
          <w:szCs w:val="24"/>
        </w:rPr>
        <w:t>создать</w:t>
      </w:r>
      <w:r>
        <w:rPr>
          <w:spacing w:val="27"/>
          <w:sz w:val="24"/>
          <w:szCs w:val="24"/>
        </w:rPr>
        <w:t xml:space="preserve"> </w:t>
      </w:r>
      <w:r>
        <w:rPr>
          <w:spacing w:val="-14"/>
          <w:sz w:val="24"/>
          <w:szCs w:val="24"/>
        </w:rPr>
        <w:t>условия</w:t>
      </w:r>
      <w:r>
        <w:rPr>
          <w:spacing w:val="26"/>
          <w:sz w:val="24"/>
          <w:szCs w:val="24"/>
        </w:rPr>
        <w:t xml:space="preserve"> </w:t>
      </w:r>
      <w:r>
        <w:rPr>
          <w:spacing w:val="-13"/>
          <w:sz w:val="24"/>
          <w:szCs w:val="24"/>
        </w:rPr>
        <w:t>для</w:t>
      </w:r>
      <w:r>
        <w:rPr>
          <w:spacing w:val="27"/>
          <w:sz w:val="24"/>
          <w:szCs w:val="24"/>
        </w:rPr>
        <w:t xml:space="preserve"> </w:t>
      </w:r>
      <w:r>
        <w:rPr>
          <w:spacing w:val="-13"/>
          <w:sz w:val="24"/>
          <w:szCs w:val="24"/>
        </w:rPr>
        <w:t>самовыражения,</w:t>
      </w:r>
      <w:r>
        <w:rPr>
          <w:spacing w:val="25"/>
          <w:sz w:val="24"/>
          <w:szCs w:val="24"/>
        </w:rPr>
        <w:t xml:space="preserve"> </w:t>
      </w:r>
      <w:r>
        <w:rPr>
          <w:spacing w:val="-13"/>
          <w:sz w:val="24"/>
          <w:szCs w:val="24"/>
        </w:rPr>
        <w:t>позитивной</w:t>
      </w:r>
      <w:r>
        <w:rPr>
          <w:spacing w:val="27"/>
          <w:sz w:val="24"/>
          <w:szCs w:val="24"/>
        </w:rPr>
        <w:t xml:space="preserve"> </w:t>
      </w:r>
      <w:r>
        <w:rPr>
          <w:spacing w:val="-13"/>
          <w:sz w:val="24"/>
          <w:szCs w:val="24"/>
        </w:rPr>
        <w:t>самореализации</w:t>
      </w:r>
      <w:r>
        <w:rPr>
          <w:spacing w:val="27"/>
          <w:sz w:val="24"/>
          <w:szCs w:val="24"/>
        </w:rPr>
        <w:t xml:space="preserve"> </w:t>
      </w:r>
      <w:r>
        <w:rPr>
          <w:spacing w:val="-13"/>
          <w:sz w:val="24"/>
          <w:szCs w:val="24"/>
        </w:rPr>
        <w:t>подростков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посредством</w:t>
      </w:r>
      <w:r>
        <w:rPr>
          <w:spacing w:val="68"/>
          <w:sz w:val="24"/>
          <w:szCs w:val="24"/>
        </w:rPr>
        <w:t xml:space="preserve"> </w:t>
      </w:r>
      <w:r>
        <w:rPr>
          <w:sz w:val="24"/>
          <w:szCs w:val="24"/>
        </w:rPr>
        <w:t>участия</w:t>
      </w:r>
      <w:r>
        <w:rPr>
          <w:spacing w:val="-46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9"/>
          <w:sz w:val="24"/>
          <w:szCs w:val="24"/>
        </w:rPr>
        <w:t xml:space="preserve"> </w:t>
      </w:r>
      <w:r>
        <w:rPr>
          <w:sz w:val="24"/>
          <w:szCs w:val="24"/>
        </w:rPr>
        <w:t>конкретных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делах</w:t>
      </w:r>
      <w:r>
        <w:rPr>
          <w:spacing w:val="66"/>
          <w:sz w:val="24"/>
          <w:szCs w:val="24"/>
        </w:rPr>
        <w:t xml:space="preserve"> </w:t>
      </w:r>
      <w:r>
        <w:rPr>
          <w:sz w:val="24"/>
          <w:szCs w:val="24"/>
        </w:rPr>
        <w:t>коллектива;</w:t>
      </w:r>
    </w:p>
    <w:p>
      <w:pPr>
        <w:pStyle w:val="9"/>
        <w:numPr>
          <w:ilvl w:val="0"/>
          <w:numId w:val="2"/>
        </w:numPr>
        <w:tabs>
          <w:tab w:val="left" w:pos="1321"/>
          <w:tab w:val="left" w:pos="1322"/>
        </w:tabs>
        <w:spacing w:before="9" w:after="0" w:line="240" w:lineRule="auto"/>
        <w:ind w:left="1322" w:right="0" w:hanging="361"/>
        <w:jc w:val="left"/>
        <w:rPr>
          <w:sz w:val="24"/>
          <w:szCs w:val="24"/>
        </w:rPr>
      </w:pPr>
      <w:r>
        <w:rPr>
          <w:sz w:val="24"/>
          <w:szCs w:val="24"/>
        </w:rPr>
        <w:t>формировать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культуру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общения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поведения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коллективе.</w:t>
      </w:r>
    </w:p>
    <w:p>
      <w:pPr>
        <w:pStyle w:val="2"/>
        <w:spacing w:before="11" w:line="960" w:lineRule="atLeast"/>
        <w:ind w:right="3171" w:firstLine="3226"/>
        <w:rPr>
          <w:sz w:val="24"/>
          <w:szCs w:val="24"/>
        </w:rPr>
      </w:pPr>
      <w:r>
        <w:rPr>
          <w:sz w:val="24"/>
          <w:szCs w:val="24"/>
        </w:rPr>
        <w:t>Учебно-тематический план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Содержание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учебно-тематического плана</w:t>
      </w:r>
    </w:p>
    <w:p>
      <w:pPr>
        <w:spacing w:before="168"/>
        <w:ind w:left="659" w:right="0" w:firstLine="0"/>
        <w:jc w:val="left"/>
        <w:rPr>
          <w:b/>
          <w:sz w:val="24"/>
          <w:szCs w:val="24"/>
        </w:rPr>
      </w:pPr>
      <w:r>
        <w:rPr>
          <w:b/>
          <w:spacing w:val="-1"/>
          <w:sz w:val="24"/>
          <w:szCs w:val="24"/>
        </w:rPr>
        <w:t>Подготовительно-организационный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z w:val="24"/>
          <w:szCs w:val="24"/>
        </w:rPr>
        <w:t>этап</w:t>
      </w:r>
    </w:p>
    <w:p>
      <w:pPr>
        <w:pStyle w:val="2"/>
        <w:spacing w:before="59"/>
        <w:rPr>
          <w:sz w:val="24"/>
          <w:szCs w:val="24"/>
        </w:rPr>
      </w:pPr>
      <w:r>
        <w:rPr>
          <w:sz w:val="24"/>
          <w:szCs w:val="24"/>
        </w:rPr>
        <w:t>324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часа,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 год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обучения</w:t>
      </w:r>
    </w:p>
    <w:p>
      <w:pPr>
        <w:pStyle w:val="3"/>
        <w:spacing w:before="163"/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1. Введение.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4 ч.</w:t>
      </w:r>
    </w:p>
    <w:p>
      <w:pPr>
        <w:pStyle w:val="4"/>
        <w:tabs>
          <w:tab w:val="left" w:pos="2673"/>
          <w:tab w:val="left" w:pos="4376"/>
          <w:tab w:val="left" w:pos="4849"/>
          <w:tab w:val="left" w:pos="7279"/>
          <w:tab w:val="left" w:pos="8979"/>
        </w:tabs>
        <w:spacing w:before="154"/>
        <w:ind w:left="1310"/>
        <w:jc w:val="left"/>
        <w:rPr>
          <w:sz w:val="24"/>
          <w:szCs w:val="24"/>
        </w:rPr>
      </w:pPr>
      <w:r>
        <w:rPr>
          <w:b/>
          <w:sz w:val="24"/>
          <w:szCs w:val="24"/>
        </w:rPr>
        <w:t>Теория: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знакомство</w:t>
      </w:r>
      <w:r>
        <w:rPr>
          <w:sz w:val="24"/>
          <w:szCs w:val="24"/>
        </w:rPr>
        <w:tab/>
      </w:r>
      <w:r>
        <w:rPr>
          <w:sz w:val="24"/>
          <w:szCs w:val="24"/>
        </w:rPr>
        <w:t>с</w:t>
      </w:r>
      <w:r>
        <w:rPr>
          <w:sz w:val="24"/>
          <w:szCs w:val="24"/>
        </w:rPr>
        <w:tab/>
      </w:r>
      <w:r>
        <w:rPr>
          <w:sz w:val="24"/>
          <w:szCs w:val="24"/>
        </w:rPr>
        <w:t>организационной</w:t>
      </w:r>
      <w:r>
        <w:rPr>
          <w:sz w:val="24"/>
          <w:szCs w:val="24"/>
        </w:rPr>
        <w:tab/>
      </w:r>
      <w:r>
        <w:rPr>
          <w:sz w:val="24"/>
          <w:szCs w:val="24"/>
        </w:rPr>
        <w:t>структурой</w:t>
      </w:r>
      <w:r>
        <w:rPr>
          <w:sz w:val="24"/>
          <w:szCs w:val="24"/>
        </w:rPr>
        <w:tab/>
      </w:r>
      <w:r>
        <w:rPr>
          <w:sz w:val="24"/>
          <w:szCs w:val="24"/>
        </w:rPr>
        <w:t>ВВПОД</w:t>
      </w:r>
    </w:p>
    <w:p>
      <w:pPr>
        <w:pStyle w:val="4"/>
        <w:spacing w:before="160"/>
        <w:jc w:val="left"/>
        <w:rPr>
          <w:sz w:val="24"/>
          <w:szCs w:val="24"/>
        </w:rPr>
      </w:pPr>
      <w:r>
        <w:rPr>
          <w:sz w:val="24"/>
          <w:szCs w:val="24"/>
        </w:rPr>
        <w:t>«Юнармия».</w:t>
      </w:r>
    </w:p>
    <w:p>
      <w:pPr>
        <w:spacing w:before="163"/>
        <w:ind w:left="659" w:right="0" w:firstLine="0"/>
        <w:jc w:val="left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тест,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беседа.</w:t>
      </w:r>
    </w:p>
    <w:p>
      <w:pPr>
        <w:pStyle w:val="4"/>
        <w:spacing w:before="6"/>
        <w:ind w:left="0"/>
        <w:jc w:val="left"/>
        <w:rPr>
          <w:sz w:val="24"/>
          <w:szCs w:val="24"/>
        </w:rPr>
      </w:pPr>
    </w:p>
    <w:p>
      <w:pPr>
        <w:pStyle w:val="3"/>
        <w:spacing w:before="0"/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2.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Посвящение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в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юнармейцы.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2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153" w:line="360" w:lineRule="auto"/>
        <w:ind w:firstLine="707"/>
        <w:jc w:val="left"/>
        <w:rPr>
          <w:sz w:val="24"/>
          <w:szCs w:val="24"/>
        </w:rPr>
      </w:pPr>
      <w:r>
        <w:rPr>
          <w:b/>
          <w:sz w:val="24"/>
          <w:szCs w:val="24"/>
        </w:rPr>
        <w:t>Практика:</w:t>
      </w:r>
      <w:r>
        <w:rPr>
          <w:b/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присвоение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каждому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обучающемуся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статуса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юнармейца,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знакомство с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эмблемой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ВПО,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традициями, историей.</w:t>
      </w:r>
    </w:p>
    <w:p>
      <w:pPr>
        <w:spacing w:before="2"/>
        <w:ind w:left="659" w:right="0" w:firstLine="0"/>
        <w:jc w:val="left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диагностика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«Конкурсы»</w:t>
      </w:r>
    </w:p>
    <w:p>
      <w:pPr>
        <w:pStyle w:val="4"/>
        <w:spacing w:before="7"/>
        <w:ind w:left="0"/>
        <w:jc w:val="left"/>
        <w:rPr>
          <w:sz w:val="24"/>
          <w:szCs w:val="24"/>
        </w:rPr>
      </w:pPr>
    </w:p>
    <w:p>
      <w:pPr>
        <w:pStyle w:val="3"/>
        <w:spacing w:before="0"/>
        <w:rPr>
          <w:i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3.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История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ВС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РФ.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14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153" w:line="360" w:lineRule="auto"/>
        <w:ind w:right="614" w:firstLine="707"/>
        <w:rPr>
          <w:sz w:val="24"/>
          <w:szCs w:val="24"/>
        </w:rPr>
      </w:pPr>
      <w:r>
        <w:rPr>
          <w:b/>
          <w:sz w:val="24"/>
          <w:szCs w:val="24"/>
        </w:rPr>
        <w:t>Теория: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изучение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этапов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становления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организационной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структуры ВС РФ. Знакомство с видами и родами войск: история создания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назначения,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войсковые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части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территории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Новосибирской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области.</w:t>
      </w:r>
    </w:p>
    <w:p>
      <w:pPr>
        <w:pStyle w:val="4"/>
        <w:spacing w:before="1"/>
        <w:ind w:left="659" w:right="605"/>
        <w:rPr>
          <w:i/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дидактическая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игра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различие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видов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родов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войск,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беседа,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контрольное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занятие</w:t>
      </w:r>
      <w:r>
        <w:rPr>
          <w:i/>
          <w:sz w:val="24"/>
          <w:szCs w:val="24"/>
        </w:rPr>
        <w:t>.</w:t>
      </w:r>
    </w:p>
    <w:p>
      <w:pPr>
        <w:pStyle w:val="3"/>
        <w:spacing w:before="126"/>
        <w:rPr>
          <w:i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4.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Уставы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ВС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РФ.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14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153" w:line="360" w:lineRule="auto"/>
        <w:ind w:right="607" w:firstLine="707"/>
        <w:rPr>
          <w:sz w:val="24"/>
          <w:szCs w:val="24"/>
        </w:rPr>
      </w:pPr>
      <w:r>
        <w:rPr>
          <w:b/>
          <w:sz w:val="24"/>
          <w:szCs w:val="24"/>
        </w:rPr>
        <w:t>Теория</w:t>
      </w:r>
      <w:r>
        <w:rPr>
          <w:sz w:val="24"/>
          <w:szCs w:val="24"/>
        </w:rPr>
        <w:t>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определение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воинского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устава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нормативно-правового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документа,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назначение;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содержательная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характеристика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уставов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внутренней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службы,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дисциплинарной,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гарнизонной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караульной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служб.</w:t>
      </w:r>
    </w:p>
    <w:p>
      <w:pPr>
        <w:pStyle w:val="4"/>
        <w:spacing w:before="2"/>
        <w:ind w:left="659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контроля: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беседа,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дидактическая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игра,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тест</w:t>
      </w:r>
    </w:p>
    <w:p>
      <w:pPr>
        <w:pStyle w:val="3"/>
        <w:spacing w:before="119"/>
        <w:rPr>
          <w:b w:val="0"/>
          <w:i w:val="0"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5.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Начальная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военная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подготовка.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80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ч</w:t>
      </w:r>
      <w:r>
        <w:rPr>
          <w:b w:val="0"/>
          <w:i w:val="0"/>
          <w:sz w:val="24"/>
          <w:szCs w:val="24"/>
        </w:rPr>
        <w:t>.</w:t>
      </w:r>
    </w:p>
    <w:p>
      <w:pPr>
        <w:spacing w:before="168"/>
        <w:ind w:left="1310" w:right="0" w:firstLine="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Тема</w:t>
      </w:r>
      <w:r>
        <w:rPr>
          <w:b/>
          <w:i/>
          <w:spacing w:val="-2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5.1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Размещение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и</w:t>
      </w:r>
      <w:r>
        <w:rPr>
          <w:b/>
          <w:i/>
          <w:spacing w:val="-4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быт</w:t>
      </w:r>
      <w:r>
        <w:rPr>
          <w:b/>
          <w:i/>
          <w:spacing w:val="2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военнослужащих.</w:t>
      </w:r>
      <w:r>
        <w:rPr>
          <w:b/>
          <w:i/>
          <w:spacing w:val="-2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6</w:t>
      </w:r>
      <w:r>
        <w:rPr>
          <w:b/>
          <w:i/>
          <w:spacing w:val="-2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ч.</w:t>
      </w:r>
    </w:p>
    <w:p>
      <w:pPr>
        <w:pStyle w:val="4"/>
        <w:spacing w:before="155" w:line="360" w:lineRule="auto"/>
        <w:ind w:right="612" w:firstLine="707"/>
        <w:rPr>
          <w:sz w:val="24"/>
          <w:szCs w:val="24"/>
        </w:rPr>
      </w:pPr>
      <w:r>
        <w:rPr>
          <w:b/>
          <w:sz w:val="24"/>
          <w:szCs w:val="24"/>
        </w:rPr>
        <w:t>Теория: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организация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караульной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службы: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обязанности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часового,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суточный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наряд,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обязанности.</w:t>
      </w:r>
    </w:p>
    <w:p>
      <w:pPr>
        <w:spacing w:before="0" w:line="321" w:lineRule="exact"/>
        <w:ind w:left="659" w:right="0" w:firstLine="0"/>
        <w:jc w:val="both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тест,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игра,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беседа.</w:t>
      </w:r>
    </w:p>
    <w:p>
      <w:pPr>
        <w:pStyle w:val="3"/>
        <w:spacing w:before="128"/>
        <w:rPr>
          <w:i/>
          <w:sz w:val="24"/>
          <w:szCs w:val="24"/>
        </w:rPr>
      </w:pPr>
      <w:r>
        <w:rPr>
          <w:i/>
          <w:sz w:val="24"/>
          <w:szCs w:val="24"/>
        </w:rPr>
        <w:t>Тема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5.2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Физическая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подготовка.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28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153" w:line="360" w:lineRule="auto"/>
        <w:ind w:right="607" w:firstLine="777"/>
        <w:rPr>
          <w:sz w:val="24"/>
          <w:szCs w:val="24"/>
        </w:rPr>
      </w:pPr>
      <w:r>
        <w:rPr>
          <w:b/>
          <w:sz w:val="24"/>
          <w:szCs w:val="24"/>
        </w:rPr>
        <w:t>Теория/практика</w:t>
      </w:r>
      <w:r>
        <w:rPr>
          <w:sz w:val="24"/>
          <w:szCs w:val="24"/>
        </w:rPr>
        <w:t>: теоретические основы здоровья и здорового образа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жизни,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легкоатлетический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комплекс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упражнений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мышечной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массы, ловкости, выносливости в соответствии с нормативами для данного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возраста,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подвижные,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спортивные игры.</w:t>
      </w:r>
    </w:p>
    <w:p>
      <w:pPr>
        <w:pStyle w:val="4"/>
        <w:spacing w:before="74"/>
        <w:ind w:left="659"/>
        <w:jc w:val="left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49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контрольные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занятия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выявление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уровня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выполнения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заданных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нормативов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физической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подготовке,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наблюдение,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беседа</w:t>
      </w:r>
      <w:r>
        <w:rPr>
          <w:sz w:val="24"/>
          <w:szCs w:val="24"/>
        </w:rPr>
        <w:t>.</w:t>
      </w:r>
    </w:p>
    <w:p>
      <w:pPr>
        <w:pStyle w:val="3"/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Тема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5.3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Строевая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подготовка.20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153" w:line="360" w:lineRule="auto"/>
        <w:ind w:firstLine="707"/>
        <w:jc w:val="left"/>
        <w:rPr>
          <w:sz w:val="24"/>
          <w:szCs w:val="24"/>
        </w:rPr>
      </w:pPr>
      <w:r>
        <w:rPr>
          <w:b/>
          <w:sz w:val="24"/>
          <w:szCs w:val="24"/>
        </w:rPr>
        <w:t>Теория:</w:t>
      </w:r>
      <w:r>
        <w:rPr>
          <w:b/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со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Строевым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Уставом.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приёмами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элементами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строевой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подготовки,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их назначением.</w:t>
      </w:r>
    </w:p>
    <w:p>
      <w:pPr>
        <w:pStyle w:val="4"/>
        <w:spacing w:before="2" w:line="360" w:lineRule="auto"/>
        <w:ind w:firstLine="707"/>
        <w:jc w:val="left"/>
        <w:rPr>
          <w:sz w:val="24"/>
          <w:szCs w:val="24"/>
        </w:rPr>
      </w:pPr>
      <w:r>
        <w:rPr>
          <w:b/>
          <w:sz w:val="24"/>
          <w:szCs w:val="24"/>
        </w:rPr>
        <w:t>Практика:</w:t>
      </w:r>
      <w:r>
        <w:rPr>
          <w:b/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практическая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отработка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приёмов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элементов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строевой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подготовки.</w:t>
      </w:r>
    </w:p>
    <w:p>
      <w:pPr>
        <w:pStyle w:val="4"/>
        <w:ind w:left="659"/>
        <w:jc w:val="left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61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63"/>
          <w:sz w:val="24"/>
          <w:szCs w:val="24"/>
        </w:rPr>
        <w:t xml:space="preserve"> </w:t>
      </w:r>
      <w:r>
        <w:rPr>
          <w:sz w:val="24"/>
          <w:szCs w:val="24"/>
        </w:rPr>
        <w:t>наблюдение,</w:t>
      </w:r>
      <w:r>
        <w:rPr>
          <w:spacing w:val="62"/>
          <w:sz w:val="24"/>
          <w:szCs w:val="24"/>
        </w:rPr>
        <w:t xml:space="preserve"> </w:t>
      </w:r>
      <w:r>
        <w:rPr>
          <w:sz w:val="24"/>
          <w:szCs w:val="24"/>
        </w:rPr>
        <w:t>дидактическая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>игра,</w:t>
      </w:r>
      <w:r>
        <w:rPr>
          <w:spacing w:val="62"/>
          <w:sz w:val="24"/>
          <w:szCs w:val="24"/>
        </w:rPr>
        <w:t xml:space="preserve"> </w:t>
      </w:r>
      <w:r>
        <w:rPr>
          <w:sz w:val="24"/>
          <w:szCs w:val="24"/>
        </w:rPr>
        <w:t>контрольное</w:t>
      </w:r>
      <w:r>
        <w:rPr>
          <w:spacing w:val="63"/>
          <w:sz w:val="24"/>
          <w:szCs w:val="24"/>
        </w:rPr>
        <w:t xml:space="preserve"> </w:t>
      </w:r>
      <w:r>
        <w:rPr>
          <w:sz w:val="24"/>
          <w:szCs w:val="24"/>
        </w:rPr>
        <w:t>занятие,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соревнование.</w:t>
      </w:r>
    </w:p>
    <w:p>
      <w:pPr>
        <w:pStyle w:val="3"/>
        <w:spacing w:before="125"/>
        <w:rPr>
          <w:i/>
          <w:sz w:val="24"/>
          <w:szCs w:val="24"/>
        </w:rPr>
      </w:pPr>
      <w:r>
        <w:rPr>
          <w:i/>
          <w:sz w:val="24"/>
          <w:szCs w:val="24"/>
        </w:rPr>
        <w:t>Тема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5.4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Огневая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подготовка.28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156" w:line="360" w:lineRule="auto"/>
        <w:ind w:right="605" w:firstLine="707"/>
        <w:rPr>
          <w:sz w:val="24"/>
          <w:szCs w:val="24"/>
        </w:rPr>
      </w:pPr>
      <w:r>
        <w:rPr>
          <w:b/>
          <w:sz w:val="24"/>
          <w:szCs w:val="24"/>
        </w:rPr>
        <w:t xml:space="preserve">Теория: </w:t>
      </w:r>
      <w:r>
        <w:rPr>
          <w:sz w:val="24"/>
          <w:szCs w:val="24"/>
        </w:rPr>
        <w:t>знакомство с огнестрельным оружием (макет автомата АК-74),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его устройством и ТТХ. Знакомство с винтовками – ТОЗ-12, пневматической.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Ознакомление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правилами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выполнения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техникой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безопасности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выполнении стрельб из пневматического оружия. Историческая справка 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пневматического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 огнестрельного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оружия.</w:t>
      </w:r>
    </w:p>
    <w:p>
      <w:pPr>
        <w:pStyle w:val="4"/>
        <w:spacing w:line="360" w:lineRule="auto"/>
        <w:ind w:right="611" w:firstLine="707"/>
        <w:rPr>
          <w:sz w:val="24"/>
          <w:szCs w:val="24"/>
        </w:rPr>
      </w:pPr>
      <w:r>
        <w:rPr>
          <w:b/>
          <w:sz w:val="24"/>
          <w:szCs w:val="24"/>
        </w:rPr>
        <w:t>Практика: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стрельба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пневматической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винтовки.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Разборка/сборка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макета автомата АК-74.</w:t>
      </w:r>
    </w:p>
    <w:p>
      <w:pPr>
        <w:spacing w:before="0"/>
        <w:ind w:left="659" w:right="611" w:firstLine="0"/>
        <w:jc w:val="both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тест,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беседа,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наблюдение,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соревнование,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контрольное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занятие.</w:t>
      </w:r>
    </w:p>
    <w:p>
      <w:pPr>
        <w:pStyle w:val="3"/>
        <w:spacing w:before="8"/>
        <w:rPr>
          <w:i/>
          <w:sz w:val="24"/>
          <w:szCs w:val="24"/>
        </w:rPr>
      </w:pPr>
      <w:r>
        <w:rPr>
          <w:i/>
          <w:sz w:val="24"/>
          <w:szCs w:val="24"/>
        </w:rPr>
        <w:t>Тема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5.5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Тактическая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подготовка.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16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153" w:line="360" w:lineRule="auto"/>
        <w:ind w:right="613" w:firstLine="707"/>
        <w:rPr>
          <w:sz w:val="24"/>
          <w:szCs w:val="24"/>
        </w:rPr>
      </w:pPr>
      <w:r>
        <w:rPr>
          <w:b/>
          <w:sz w:val="24"/>
          <w:szCs w:val="24"/>
        </w:rPr>
        <w:t xml:space="preserve">Теория: </w:t>
      </w:r>
      <w:r>
        <w:rPr>
          <w:sz w:val="24"/>
          <w:szCs w:val="24"/>
        </w:rPr>
        <w:t>изучение основ общевойскового боя. Изучение возможностей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применения противотанковых гранат, приёмов обнаружения вражеских мин,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преодоления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минных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полей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проходам 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составе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отделения.</w:t>
      </w:r>
    </w:p>
    <w:p>
      <w:pPr>
        <w:pStyle w:val="4"/>
        <w:spacing w:line="362" w:lineRule="auto"/>
        <w:ind w:right="608" w:firstLine="707"/>
        <w:rPr>
          <w:sz w:val="24"/>
          <w:szCs w:val="24"/>
        </w:rPr>
      </w:pPr>
      <w:r>
        <w:rPr>
          <w:b/>
          <w:sz w:val="24"/>
          <w:szCs w:val="24"/>
        </w:rPr>
        <w:t>Практика: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отработка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полученных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знаний,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метание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гранат,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поиск мин.</w:t>
      </w:r>
    </w:p>
    <w:p>
      <w:pPr>
        <w:pStyle w:val="4"/>
        <w:ind w:left="659" w:right="608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тест,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беседа,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наблюдение,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контрольное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занятие,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командная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военно-прикладная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игра</w:t>
      </w:r>
    </w:p>
    <w:p>
      <w:pPr>
        <w:pStyle w:val="3"/>
        <w:spacing w:before="120"/>
        <w:rPr>
          <w:i/>
          <w:sz w:val="24"/>
          <w:szCs w:val="24"/>
        </w:rPr>
      </w:pPr>
      <w:r>
        <w:rPr>
          <w:i/>
          <w:sz w:val="24"/>
          <w:szCs w:val="24"/>
        </w:rPr>
        <w:t>Тема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5.6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Военная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топография.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10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154" w:line="360" w:lineRule="auto"/>
        <w:ind w:right="611" w:firstLine="707"/>
        <w:rPr>
          <w:sz w:val="24"/>
          <w:szCs w:val="24"/>
        </w:rPr>
      </w:pPr>
      <w:r>
        <w:rPr>
          <w:b/>
          <w:sz w:val="24"/>
          <w:szCs w:val="24"/>
        </w:rPr>
        <w:t xml:space="preserve">Теория: </w:t>
      </w:r>
      <w:r>
        <w:rPr>
          <w:sz w:val="24"/>
          <w:szCs w:val="24"/>
        </w:rPr>
        <w:t>правила работы с компасом, ориентирование на местности,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относительно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определённых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предметов.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Правила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подготовки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доклада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результатам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наблюдения за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объектом.</w:t>
      </w:r>
    </w:p>
    <w:p>
      <w:pPr>
        <w:pStyle w:val="4"/>
        <w:spacing w:before="74" w:line="360" w:lineRule="auto"/>
        <w:ind w:right="611" w:firstLine="707"/>
        <w:rPr>
          <w:sz w:val="24"/>
          <w:szCs w:val="24"/>
        </w:rPr>
      </w:pPr>
      <w:r>
        <w:rPr>
          <w:b/>
          <w:sz w:val="24"/>
          <w:szCs w:val="24"/>
        </w:rPr>
        <w:t>Практика: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отработка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практике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компасом,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поиск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магнитного азимута.</w:t>
      </w:r>
    </w:p>
    <w:p>
      <w:pPr>
        <w:spacing w:before="0" w:line="321" w:lineRule="exact"/>
        <w:ind w:left="659" w:right="0" w:firstLine="0"/>
        <w:jc w:val="both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беседа,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контрольное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занятие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 работе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компасом,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игра.</w:t>
      </w:r>
    </w:p>
    <w:p>
      <w:pPr>
        <w:pStyle w:val="3"/>
        <w:rPr>
          <w:i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6.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Основы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медицинских знаний.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10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153" w:line="360" w:lineRule="auto"/>
        <w:ind w:right="606" w:firstLine="707"/>
        <w:rPr>
          <w:sz w:val="24"/>
          <w:szCs w:val="24"/>
        </w:rPr>
      </w:pPr>
      <w:r>
        <w:rPr>
          <w:b/>
          <w:sz w:val="24"/>
          <w:szCs w:val="24"/>
        </w:rPr>
        <w:t>Теория: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изучение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медицинской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аптечки,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её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содержимого.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Первая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помощь при порезах, ссадинах, ушибах – характеристика травм. Изучение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понятий тепловых и солнечных ударов, обморожений, первая помощь при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спасении утопающего. Реанимационные мероприятия и их характеристика 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ИВЛ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 НМС.</w:t>
      </w:r>
    </w:p>
    <w:p>
      <w:pPr>
        <w:pStyle w:val="4"/>
        <w:spacing w:before="2" w:line="360" w:lineRule="auto"/>
        <w:ind w:right="612" w:firstLine="707"/>
        <w:rPr>
          <w:sz w:val="24"/>
          <w:szCs w:val="24"/>
        </w:rPr>
      </w:pPr>
      <w:r>
        <w:rPr>
          <w:b/>
          <w:sz w:val="24"/>
          <w:szCs w:val="24"/>
        </w:rPr>
        <w:t>Практика: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отработка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навыков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первой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помощи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порезах, ссадинах, ушибах, тепловых и солнечных ударах, обморожениях,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спасении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утопающего.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Отработка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навыков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реанимационных мероприятий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68"/>
          <w:sz w:val="24"/>
          <w:szCs w:val="24"/>
        </w:rPr>
        <w:t xml:space="preserve"> </w:t>
      </w:r>
      <w:r>
        <w:rPr>
          <w:sz w:val="24"/>
          <w:szCs w:val="24"/>
        </w:rPr>
        <w:t>ИВЛ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 НМС.</w:t>
      </w:r>
    </w:p>
    <w:p>
      <w:pPr>
        <w:pStyle w:val="4"/>
        <w:spacing w:before="1"/>
        <w:ind w:left="659" w:right="610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беседа,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тест-игра,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наблюдение,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контрольное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занятие,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командные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соревнования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 оказанию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первой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медицинской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помощи.</w:t>
      </w:r>
    </w:p>
    <w:p>
      <w:pPr>
        <w:pStyle w:val="3"/>
        <w:spacing w:line="360" w:lineRule="auto"/>
        <w:ind w:left="602" w:right="611" w:firstLine="707"/>
        <w:rPr>
          <w:sz w:val="24"/>
          <w:szCs w:val="24"/>
        </w:rPr>
      </w:pPr>
      <w:r>
        <w:rPr>
          <w:i/>
          <w:sz w:val="24"/>
          <w:szCs w:val="24"/>
        </w:rPr>
        <w:t>Раздел 7. Воинская обязанность. Боевые традиции ВС РФ. Военная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история.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8 ч.</w:t>
      </w:r>
    </w:p>
    <w:p>
      <w:pPr>
        <w:pStyle w:val="4"/>
        <w:spacing w:line="360" w:lineRule="auto"/>
        <w:ind w:right="607" w:firstLine="707"/>
        <w:rPr>
          <w:sz w:val="24"/>
          <w:szCs w:val="24"/>
        </w:rPr>
      </w:pPr>
      <w:r>
        <w:rPr>
          <w:b/>
          <w:sz w:val="24"/>
          <w:szCs w:val="24"/>
        </w:rPr>
        <w:t>Теория:</w:t>
      </w:r>
      <w:r>
        <w:rPr>
          <w:b/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изучение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прав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ответственностей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военнослужащих.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Понятие</w:t>
      </w:r>
      <w:r>
        <w:rPr>
          <w:spacing w:val="-68"/>
          <w:sz w:val="24"/>
          <w:szCs w:val="24"/>
        </w:rPr>
        <w:t xml:space="preserve"> </w:t>
      </w:r>
      <w:r>
        <w:rPr>
          <w:sz w:val="24"/>
          <w:szCs w:val="24"/>
        </w:rPr>
        <w:t>о воинской обязанности, военной присяге. Патриотизм и верность воинскому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долгу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качества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защитника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Отечества.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Требования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воинской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деятельности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морально-боевым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качествам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военнослужащего.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Воинский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учёт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назначение.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Миротворческая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вооружённых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России.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Атрибуты воинской славы.</w:t>
      </w:r>
    </w:p>
    <w:p>
      <w:pPr>
        <w:spacing w:before="0"/>
        <w:ind w:left="659" w:right="0" w:firstLine="0"/>
        <w:jc w:val="both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беседа,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контрольное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занятие,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наблюдение.</w:t>
      </w:r>
    </w:p>
    <w:p>
      <w:pPr>
        <w:pStyle w:val="3"/>
        <w:spacing w:before="113"/>
        <w:rPr>
          <w:b w:val="0"/>
          <w:i w:val="0"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8.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Гражданская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оборона.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14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ч</w:t>
      </w:r>
      <w:r>
        <w:rPr>
          <w:b w:val="0"/>
          <w:i w:val="0"/>
          <w:sz w:val="24"/>
          <w:szCs w:val="24"/>
        </w:rPr>
        <w:t>.</w:t>
      </w:r>
    </w:p>
    <w:p>
      <w:pPr>
        <w:pStyle w:val="4"/>
        <w:spacing w:before="159" w:line="360" w:lineRule="auto"/>
        <w:ind w:right="607" w:firstLine="707"/>
        <w:rPr>
          <w:sz w:val="24"/>
          <w:szCs w:val="24"/>
        </w:rPr>
      </w:pPr>
      <w:r>
        <w:rPr>
          <w:b/>
          <w:sz w:val="24"/>
          <w:szCs w:val="24"/>
        </w:rPr>
        <w:t xml:space="preserve">Теория: </w:t>
      </w:r>
      <w:r>
        <w:rPr>
          <w:sz w:val="24"/>
          <w:szCs w:val="24"/>
        </w:rPr>
        <w:t>изучение систем оповещения и информирования об опасности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чрезвычайных ситуаций мирного и военного времени, правил пользования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индивидуальной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аптечкой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АИ-2,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индивидуальным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противохимическим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пакетом ИПП-8, противогазами ГП-5, ГП-7, костюмами ОЗК, Л1, технологии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самостоятельного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изготовления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ватно-марлевой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повязки.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Изучение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организации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проведения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аварийно-спасательных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работ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зонах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ЧС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современных средств пожаротушения. Организация ГО в образовательном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учреждении.</w:t>
      </w:r>
    </w:p>
    <w:p>
      <w:pPr>
        <w:pStyle w:val="4"/>
        <w:spacing w:line="360" w:lineRule="auto"/>
        <w:ind w:right="605" w:firstLine="707"/>
        <w:rPr>
          <w:sz w:val="24"/>
          <w:szCs w:val="24"/>
        </w:rPr>
      </w:pPr>
      <w:r>
        <w:rPr>
          <w:b/>
          <w:sz w:val="24"/>
          <w:szCs w:val="24"/>
        </w:rPr>
        <w:t>Практика</w:t>
      </w:r>
      <w:r>
        <w:rPr>
          <w:b/>
          <w:i/>
          <w:sz w:val="24"/>
          <w:szCs w:val="24"/>
        </w:rPr>
        <w:t xml:space="preserve">: </w:t>
      </w:r>
      <w:r>
        <w:rPr>
          <w:sz w:val="24"/>
          <w:szCs w:val="24"/>
        </w:rPr>
        <w:t>практическая отработка навыков надевания противогазов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ГП-5, ГП-7. Практическая отработка навыков надевания костюмов ОЗК, Л-1.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Практическая отработка навыков технологии самостоятельного изготовления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ватно-марлевой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повязки.</w:t>
      </w:r>
    </w:p>
    <w:p>
      <w:pPr>
        <w:spacing w:before="0"/>
        <w:ind w:left="650" w:right="1932" w:firstLine="0"/>
        <w:jc w:val="center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беседа,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наблюдение,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контрольное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занятие,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тест.</w:t>
      </w:r>
    </w:p>
    <w:p>
      <w:pPr>
        <w:pStyle w:val="3"/>
        <w:ind w:left="650" w:right="1861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9.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Безопасность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и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защита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человека в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ЧС.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20 ч.</w:t>
      </w:r>
    </w:p>
    <w:p>
      <w:pPr>
        <w:pStyle w:val="4"/>
        <w:spacing w:before="153" w:line="360" w:lineRule="auto"/>
        <w:ind w:right="607" w:firstLine="707"/>
        <w:rPr>
          <w:sz w:val="24"/>
          <w:szCs w:val="24"/>
        </w:rPr>
      </w:pPr>
      <w:r>
        <w:rPr>
          <w:b/>
          <w:sz w:val="24"/>
          <w:szCs w:val="24"/>
        </w:rPr>
        <w:t xml:space="preserve">Теория: </w:t>
      </w:r>
      <w:r>
        <w:rPr>
          <w:sz w:val="24"/>
          <w:szCs w:val="24"/>
        </w:rPr>
        <w:t>изучение ЧС природного характера и защита населения от 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последствий.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Расширение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землетрясениях,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цунами,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обвалах,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оползнях,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селях.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Рассмотрение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таких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понятий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буря,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ураган,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смерч,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наводнение,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лесные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торфяные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пожары.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Профилактика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меры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безопасности,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правила пожаротушения.</w:t>
      </w:r>
    </w:p>
    <w:p>
      <w:pPr>
        <w:pStyle w:val="4"/>
        <w:spacing w:before="2" w:line="360" w:lineRule="auto"/>
        <w:ind w:right="611" w:firstLine="707"/>
        <w:rPr>
          <w:sz w:val="24"/>
          <w:szCs w:val="24"/>
        </w:rPr>
      </w:pPr>
      <w:r>
        <w:rPr>
          <w:b/>
          <w:sz w:val="24"/>
          <w:szCs w:val="24"/>
        </w:rPr>
        <w:t>Практика: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отработка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навыков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поведения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природного характера.</w:t>
      </w:r>
    </w:p>
    <w:p>
      <w:pPr>
        <w:spacing w:before="0"/>
        <w:ind w:left="659" w:right="606" w:firstLine="0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Формы контроля: </w:t>
      </w:r>
      <w:r>
        <w:rPr>
          <w:sz w:val="24"/>
          <w:szCs w:val="24"/>
        </w:rPr>
        <w:t>беседа, тесты, наблюдение, контрольное занятие, поход 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игра.</w:t>
      </w:r>
    </w:p>
    <w:p>
      <w:pPr>
        <w:pStyle w:val="3"/>
        <w:spacing w:before="126"/>
        <w:rPr>
          <w:i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10.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Основы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туристической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подготовки.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10ч.</w:t>
      </w:r>
    </w:p>
    <w:p>
      <w:pPr>
        <w:pStyle w:val="4"/>
        <w:spacing w:before="156" w:line="360" w:lineRule="auto"/>
        <w:ind w:right="606" w:firstLine="707"/>
        <w:rPr>
          <w:sz w:val="24"/>
          <w:szCs w:val="24"/>
        </w:rPr>
      </w:pPr>
      <w:r>
        <w:rPr>
          <w:b/>
          <w:sz w:val="24"/>
          <w:szCs w:val="24"/>
        </w:rPr>
        <w:t xml:space="preserve">Теория: </w:t>
      </w:r>
      <w:r>
        <w:rPr>
          <w:sz w:val="24"/>
          <w:szCs w:val="24"/>
        </w:rPr>
        <w:t>теоретическое изучение основ ориентирования на местности 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выхода к населённым пунктам. Изучение правил и методов оборудования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временного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укрытия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возможности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технология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оборудования,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разновидность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зимних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укрытий,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особенности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сооружения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временного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укрытия в пустыне. Изучение типов костров, способов разведения костра,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правил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питания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экстремальных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условиях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способов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добычи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приготовления пищи. Изучение туристических узлов, типов туристических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веревок.</w:t>
      </w:r>
    </w:p>
    <w:p>
      <w:pPr>
        <w:pStyle w:val="4"/>
        <w:spacing w:line="360" w:lineRule="auto"/>
        <w:ind w:right="613" w:firstLine="707"/>
        <w:rPr>
          <w:sz w:val="24"/>
          <w:szCs w:val="24"/>
        </w:rPr>
      </w:pPr>
      <w:r>
        <w:rPr>
          <w:b/>
          <w:sz w:val="24"/>
          <w:szCs w:val="24"/>
        </w:rPr>
        <w:t>Практика: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отработка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навыков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ориентирования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местности,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вязание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узлов.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Отработка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навыков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преодоления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веревочных препятствий.</w:t>
      </w:r>
    </w:p>
    <w:p>
      <w:pPr>
        <w:spacing w:before="0"/>
        <w:ind w:left="659" w:right="0" w:firstLine="0"/>
        <w:jc w:val="both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беседа,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наблюдение,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упражнения,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контрольное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занятие.</w:t>
      </w:r>
    </w:p>
    <w:p>
      <w:pPr>
        <w:pStyle w:val="3"/>
        <w:spacing w:before="126"/>
        <w:rPr>
          <w:i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11.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Военизированные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полевые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выходы.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10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74" w:line="360" w:lineRule="auto"/>
        <w:ind w:left="659" w:right="607" w:firstLine="650"/>
        <w:rPr>
          <w:sz w:val="24"/>
          <w:szCs w:val="24"/>
        </w:rPr>
      </w:pPr>
      <w:r>
        <w:rPr>
          <w:b/>
          <w:sz w:val="24"/>
          <w:szCs w:val="24"/>
        </w:rPr>
        <w:t xml:space="preserve">Практика: </w:t>
      </w:r>
      <w:r>
        <w:rPr>
          <w:sz w:val="24"/>
          <w:szCs w:val="24"/>
        </w:rPr>
        <w:t>формирование команд, практическая отработка ЗУН и УУД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комплексной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подготовке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решении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проблемной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ситуаций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поставленных педагогом учебных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задач.</w:t>
      </w:r>
    </w:p>
    <w:p>
      <w:pPr>
        <w:pStyle w:val="4"/>
        <w:spacing w:line="362" w:lineRule="auto"/>
        <w:ind w:left="659" w:right="612"/>
        <w:rPr>
          <w:sz w:val="24"/>
          <w:szCs w:val="24"/>
        </w:rPr>
      </w:pPr>
      <w:r>
        <w:rPr>
          <w:i/>
          <w:sz w:val="24"/>
          <w:szCs w:val="24"/>
        </w:rPr>
        <w:t xml:space="preserve">Формы контроля: </w:t>
      </w:r>
      <w:r>
        <w:rPr>
          <w:sz w:val="24"/>
          <w:szCs w:val="24"/>
        </w:rPr>
        <w:t>беседа, наблюдение, упражнения, решение проблемных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тесты.</w:t>
      </w:r>
    </w:p>
    <w:p>
      <w:pPr>
        <w:pStyle w:val="3"/>
        <w:spacing w:before="1"/>
        <w:rPr>
          <w:i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12.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Участие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в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мероприятиях.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30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153" w:line="360" w:lineRule="auto"/>
        <w:ind w:left="659" w:right="611" w:firstLine="650"/>
        <w:rPr>
          <w:sz w:val="24"/>
          <w:szCs w:val="24"/>
        </w:rPr>
      </w:pPr>
      <w:r>
        <w:rPr>
          <w:b/>
          <w:sz w:val="24"/>
          <w:szCs w:val="24"/>
        </w:rPr>
        <w:t>Практика:</w:t>
      </w:r>
      <w:r>
        <w:rPr>
          <w:b/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формирование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команд,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практическая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работа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подготовке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к участию в конкурсах разного уровня, участие в конкурсах, организация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проведение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социальных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акций,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несение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Вахты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Памяти.</w:t>
      </w:r>
    </w:p>
    <w:p>
      <w:pPr>
        <w:spacing w:before="1"/>
        <w:ind w:left="659" w:right="0" w:firstLine="0"/>
        <w:jc w:val="both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беседа,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наблюдение,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упражнения,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тесты.</w:t>
      </w:r>
    </w:p>
    <w:p>
      <w:pPr>
        <w:pStyle w:val="4"/>
        <w:spacing w:before="5"/>
        <w:ind w:left="0"/>
        <w:jc w:val="left"/>
        <w:rPr>
          <w:sz w:val="24"/>
          <w:szCs w:val="24"/>
        </w:rPr>
      </w:pPr>
    </w:p>
    <w:p>
      <w:pPr>
        <w:pStyle w:val="2"/>
        <w:spacing w:line="319" w:lineRule="exact"/>
        <w:jc w:val="both"/>
        <w:rPr>
          <w:sz w:val="24"/>
          <w:szCs w:val="24"/>
        </w:rPr>
      </w:pPr>
      <w:r>
        <w:rPr>
          <w:sz w:val="24"/>
          <w:szCs w:val="24"/>
        </w:rPr>
        <w:t>Обучающий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этап</w:t>
      </w:r>
    </w:p>
    <w:p>
      <w:pPr>
        <w:spacing w:before="0" w:line="319" w:lineRule="exact"/>
        <w:ind w:left="659" w:right="0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324 часа</w:t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2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год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обучения</w:t>
      </w:r>
    </w:p>
    <w:p>
      <w:pPr>
        <w:pStyle w:val="4"/>
        <w:spacing w:before="6"/>
        <w:ind w:left="0"/>
        <w:jc w:val="left"/>
        <w:rPr>
          <w:b/>
          <w:sz w:val="24"/>
          <w:szCs w:val="24"/>
        </w:rPr>
      </w:pPr>
    </w:p>
    <w:p>
      <w:pPr>
        <w:pStyle w:val="3"/>
        <w:spacing w:before="0"/>
        <w:rPr>
          <w:i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1.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Введение.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4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156" w:line="360" w:lineRule="auto"/>
        <w:ind w:right="611" w:firstLine="707"/>
        <w:rPr>
          <w:sz w:val="24"/>
          <w:szCs w:val="24"/>
        </w:rPr>
      </w:pPr>
      <w:r>
        <w:rPr>
          <w:b/>
          <w:sz w:val="24"/>
          <w:szCs w:val="24"/>
        </w:rPr>
        <w:t>Теория: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планом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год,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организационными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требованиями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данном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этапе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реализации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программы.</w:t>
      </w:r>
    </w:p>
    <w:p>
      <w:pPr>
        <w:spacing w:before="0" w:line="321" w:lineRule="exact"/>
        <w:ind w:left="650" w:right="3078" w:firstLine="0"/>
        <w:jc w:val="center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тест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ТБ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индивидуальные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карточки.</w:t>
      </w:r>
    </w:p>
    <w:p>
      <w:pPr>
        <w:pStyle w:val="3"/>
        <w:ind w:left="605" w:right="308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2.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Посвящение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в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курсанты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ВПО.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2 ч.</w:t>
      </w:r>
    </w:p>
    <w:p>
      <w:pPr>
        <w:pStyle w:val="4"/>
        <w:spacing w:before="153" w:line="360" w:lineRule="auto"/>
        <w:ind w:right="607" w:firstLine="707"/>
        <w:rPr>
          <w:sz w:val="24"/>
          <w:szCs w:val="24"/>
        </w:rPr>
      </w:pPr>
      <w:r>
        <w:rPr>
          <w:b/>
          <w:sz w:val="24"/>
          <w:szCs w:val="24"/>
        </w:rPr>
        <w:t>Практика: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присвоение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каждому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обучающемуся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нового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статуса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юнармейца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года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ВПО,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года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обучения.</w:t>
      </w:r>
    </w:p>
    <w:p>
      <w:pPr>
        <w:spacing w:before="1"/>
        <w:ind w:left="650" w:right="4610" w:firstLine="0"/>
        <w:jc w:val="center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диагностика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«Конкурсы»</w:t>
      </w:r>
    </w:p>
    <w:p>
      <w:pPr>
        <w:pStyle w:val="3"/>
        <w:spacing w:before="7"/>
        <w:ind w:left="615" w:right="461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3.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История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ВС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РФ.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14 ч.</w:t>
      </w:r>
    </w:p>
    <w:p>
      <w:pPr>
        <w:pStyle w:val="4"/>
        <w:spacing w:before="156" w:line="360" w:lineRule="auto"/>
        <w:ind w:right="604" w:firstLine="707"/>
        <w:rPr>
          <w:sz w:val="24"/>
          <w:szCs w:val="24"/>
        </w:rPr>
      </w:pPr>
      <w:r>
        <w:rPr>
          <w:b/>
          <w:sz w:val="24"/>
          <w:szCs w:val="24"/>
        </w:rPr>
        <w:t>Теория: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изучение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функций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Вооружённых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страны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преломлении истории: становление и охрана границ государства, военные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конфликты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разрешение,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развязывание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военных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действий.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Освоение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информации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важнейших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военных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операциях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Вооружённых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Сил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государства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Великой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Отечественной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войне: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подготовка,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проведение,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результат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значение операции.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Земляки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истории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Отечества.</w:t>
      </w:r>
    </w:p>
    <w:p>
      <w:pPr>
        <w:spacing w:before="0" w:line="322" w:lineRule="exact"/>
        <w:ind w:left="659" w:right="0" w:firstLine="0"/>
        <w:jc w:val="both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наблюдение</w:t>
      </w:r>
    </w:p>
    <w:p>
      <w:pPr>
        <w:pStyle w:val="3"/>
        <w:spacing w:before="126"/>
        <w:rPr>
          <w:i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4.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Уставы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ВС РФ.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14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74" w:line="360" w:lineRule="auto"/>
        <w:ind w:right="606" w:firstLine="707"/>
        <w:rPr>
          <w:sz w:val="24"/>
          <w:szCs w:val="24"/>
        </w:rPr>
      </w:pPr>
      <w:r>
        <w:rPr>
          <w:b/>
          <w:sz w:val="24"/>
          <w:szCs w:val="24"/>
        </w:rPr>
        <w:t>Теория</w:t>
      </w:r>
      <w:r>
        <w:rPr>
          <w:sz w:val="24"/>
          <w:szCs w:val="24"/>
        </w:rPr>
        <w:t>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определение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воинского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устава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нормативно-правового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документа,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назначение;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содержательная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характеристика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Уставов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внутренней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службы,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дисциплинарной,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гарнизонной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караульной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служб.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Субординация в воинской структуре. Обязанности дневального, часового 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Уставу.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Знание Устава.</w:t>
      </w:r>
    </w:p>
    <w:p>
      <w:pPr>
        <w:spacing w:before="0"/>
        <w:ind w:left="659" w:right="0" w:firstLine="0"/>
        <w:jc w:val="both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наблюдение,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контрольное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занятие.</w:t>
      </w:r>
    </w:p>
    <w:p>
      <w:pPr>
        <w:pStyle w:val="3"/>
        <w:spacing w:before="265"/>
        <w:rPr>
          <w:i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5.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Начальная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военная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подготовка.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80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spacing w:before="160"/>
        <w:ind w:left="1310" w:right="0" w:firstLine="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Тема</w:t>
      </w:r>
      <w:r>
        <w:rPr>
          <w:b/>
          <w:i/>
          <w:spacing w:val="-2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5.1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Размещение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и</w:t>
      </w:r>
      <w:r>
        <w:rPr>
          <w:b/>
          <w:i/>
          <w:spacing w:val="-4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быт</w:t>
      </w:r>
      <w:r>
        <w:rPr>
          <w:b/>
          <w:i/>
          <w:spacing w:val="2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военнослужащих.</w:t>
      </w:r>
      <w:r>
        <w:rPr>
          <w:b/>
          <w:i/>
          <w:spacing w:val="-2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6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ч.</w:t>
      </w:r>
    </w:p>
    <w:p>
      <w:pPr>
        <w:pStyle w:val="4"/>
        <w:spacing w:before="156" w:line="360" w:lineRule="auto"/>
        <w:ind w:right="612" w:firstLine="707"/>
        <w:rPr>
          <w:sz w:val="24"/>
          <w:szCs w:val="24"/>
        </w:rPr>
      </w:pPr>
      <w:r>
        <w:rPr>
          <w:b/>
          <w:sz w:val="24"/>
          <w:szCs w:val="24"/>
        </w:rPr>
        <w:t>Теория: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организация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караульной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службы: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обязанности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часового,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суточный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наряд,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обязанности.</w:t>
      </w:r>
    </w:p>
    <w:p>
      <w:pPr>
        <w:spacing w:before="0" w:line="321" w:lineRule="exact"/>
        <w:ind w:left="659" w:right="0" w:firstLine="0"/>
        <w:jc w:val="both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тест,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игра,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беседа,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наблюдение.</w:t>
      </w:r>
    </w:p>
    <w:p>
      <w:pPr>
        <w:pStyle w:val="3"/>
        <w:spacing w:before="126"/>
        <w:rPr>
          <w:i/>
          <w:sz w:val="24"/>
          <w:szCs w:val="24"/>
        </w:rPr>
      </w:pPr>
      <w:r>
        <w:rPr>
          <w:i/>
          <w:sz w:val="24"/>
          <w:szCs w:val="24"/>
        </w:rPr>
        <w:t>Тема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5.2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Физическая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подготовка.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28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154" w:line="360" w:lineRule="auto"/>
        <w:ind w:right="610" w:firstLine="777"/>
        <w:rPr>
          <w:sz w:val="24"/>
          <w:szCs w:val="24"/>
        </w:rPr>
      </w:pPr>
      <w:r>
        <w:rPr>
          <w:b/>
          <w:sz w:val="24"/>
          <w:szCs w:val="24"/>
        </w:rPr>
        <w:t>Теория/практика</w:t>
      </w:r>
      <w:r>
        <w:rPr>
          <w:sz w:val="24"/>
          <w:szCs w:val="24"/>
        </w:rPr>
        <w:t>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легкоатлетический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комплекс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упражнений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мышечной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массы,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ловкости,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выносливости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нормативами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данного возраста,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подвижные,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спортивные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игры.</w:t>
      </w:r>
    </w:p>
    <w:p>
      <w:pPr>
        <w:pStyle w:val="4"/>
        <w:spacing w:line="360" w:lineRule="auto"/>
        <w:ind w:left="659" w:right="609"/>
        <w:rPr>
          <w:sz w:val="24"/>
          <w:szCs w:val="24"/>
        </w:rPr>
      </w:pPr>
      <w:r>
        <w:rPr>
          <w:i/>
          <w:sz w:val="24"/>
          <w:szCs w:val="24"/>
        </w:rPr>
        <w:t xml:space="preserve">Формы контроля: </w:t>
      </w:r>
      <w:r>
        <w:rPr>
          <w:sz w:val="24"/>
          <w:szCs w:val="24"/>
        </w:rPr>
        <w:t>контрольное занятие на выявление уровня выполнения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заданных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нормативов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 физической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подготовке,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наблюдение,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беседа.</w:t>
      </w:r>
    </w:p>
    <w:p>
      <w:pPr>
        <w:pStyle w:val="3"/>
        <w:spacing w:before="129"/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Тема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5.3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Строевая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подготовка.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20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153" w:line="360" w:lineRule="auto"/>
        <w:ind w:firstLine="707"/>
        <w:jc w:val="left"/>
        <w:rPr>
          <w:sz w:val="24"/>
          <w:szCs w:val="24"/>
        </w:rPr>
      </w:pPr>
      <w:r>
        <w:rPr>
          <w:b/>
          <w:sz w:val="24"/>
          <w:szCs w:val="24"/>
        </w:rPr>
        <w:t>Теория:</w:t>
      </w:r>
      <w:r>
        <w:rPr>
          <w:b/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со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Строевым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Уставом.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приёмами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элементами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строевой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подготовки,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их назначением.</w:t>
      </w:r>
    </w:p>
    <w:p>
      <w:pPr>
        <w:pStyle w:val="4"/>
        <w:spacing w:line="362" w:lineRule="auto"/>
        <w:ind w:firstLine="707"/>
        <w:jc w:val="left"/>
        <w:rPr>
          <w:sz w:val="24"/>
          <w:szCs w:val="24"/>
        </w:rPr>
      </w:pPr>
      <w:r>
        <w:rPr>
          <w:b/>
          <w:sz w:val="24"/>
          <w:szCs w:val="24"/>
        </w:rPr>
        <w:t>Практика:</w:t>
      </w:r>
      <w:r>
        <w:rPr>
          <w:b/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практическая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отработка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приёмов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элементов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строевой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подготовки.</w:t>
      </w:r>
    </w:p>
    <w:p>
      <w:pPr>
        <w:pStyle w:val="4"/>
        <w:tabs>
          <w:tab w:val="left" w:pos="1849"/>
          <w:tab w:val="left" w:pos="3405"/>
          <w:tab w:val="left" w:pos="4286"/>
          <w:tab w:val="left" w:pos="5454"/>
          <w:tab w:val="left" w:pos="7296"/>
          <w:tab w:val="left" w:pos="9359"/>
        </w:tabs>
        <w:spacing w:line="360" w:lineRule="auto"/>
        <w:ind w:left="659" w:right="609"/>
        <w:jc w:val="left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>контроля:</w:t>
      </w:r>
      <w:r>
        <w:rPr>
          <w:i/>
          <w:sz w:val="24"/>
          <w:szCs w:val="24"/>
        </w:rPr>
        <w:tab/>
      </w:r>
      <w:r>
        <w:rPr>
          <w:sz w:val="24"/>
          <w:szCs w:val="24"/>
        </w:rPr>
        <w:t>тест,</w:t>
      </w:r>
      <w:r>
        <w:rPr>
          <w:sz w:val="24"/>
          <w:szCs w:val="24"/>
        </w:rPr>
        <w:tab/>
      </w:r>
      <w:r>
        <w:rPr>
          <w:sz w:val="24"/>
          <w:szCs w:val="24"/>
        </w:rPr>
        <w:t>беседа,</w:t>
      </w:r>
      <w:r>
        <w:rPr>
          <w:sz w:val="24"/>
          <w:szCs w:val="24"/>
        </w:rPr>
        <w:tab/>
      </w:r>
      <w:r>
        <w:rPr>
          <w:sz w:val="24"/>
          <w:szCs w:val="24"/>
        </w:rPr>
        <w:t>наблюдение,</w:t>
      </w:r>
      <w:r>
        <w:rPr>
          <w:sz w:val="24"/>
          <w:szCs w:val="24"/>
        </w:rPr>
        <w:tab/>
      </w:r>
      <w:r>
        <w:rPr>
          <w:sz w:val="24"/>
          <w:szCs w:val="24"/>
        </w:rPr>
        <w:t>дидактическая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игра,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контрольное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занятие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 соревнование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между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командами.</w:t>
      </w:r>
    </w:p>
    <w:p>
      <w:pPr>
        <w:pStyle w:val="3"/>
        <w:spacing w:before="121"/>
        <w:rPr>
          <w:i/>
          <w:sz w:val="24"/>
          <w:szCs w:val="24"/>
        </w:rPr>
      </w:pPr>
      <w:r>
        <w:rPr>
          <w:i/>
          <w:sz w:val="24"/>
          <w:szCs w:val="24"/>
        </w:rPr>
        <w:t>Тема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5.4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Огневая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подготовка.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28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153" w:line="360" w:lineRule="auto"/>
        <w:ind w:right="605" w:firstLine="707"/>
        <w:rPr>
          <w:sz w:val="24"/>
          <w:szCs w:val="24"/>
        </w:rPr>
      </w:pPr>
      <w:r>
        <w:rPr>
          <w:b/>
          <w:sz w:val="24"/>
          <w:szCs w:val="24"/>
        </w:rPr>
        <w:t xml:space="preserve">Теория: </w:t>
      </w:r>
      <w:r>
        <w:rPr>
          <w:sz w:val="24"/>
          <w:szCs w:val="24"/>
        </w:rPr>
        <w:t>знакомство с огнестрельным оружием (макет автомата АК-74),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его устройством и ТТХ. Знакомство с винтовками – ТОЗ-12, пневматической.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Ознакомление</w:t>
      </w:r>
      <w:r>
        <w:rPr>
          <w:spacing w:val="66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>правилами</w:t>
      </w:r>
      <w:r>
        <w:rPr>
          <w:spacing w:val="67"/>
          <w:sz w:val="24"/>
          <w:szCs w:val="24"/>
        </w:rPr>
        <w:t xml:space="preserve"> </w:t>
      </w:r>
      <w:r>
        <w:rPr>
          <w:sz w:val="24"/>
          <w:szCs w:val="24"/>
        </w:rPr>
        <w:t>выполнения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67"/>
          <w:sz w:val="24"/>
          <w:szCs w:val="24"/>
        </w:rPr>
        <w:t xml:space="preserve"> </w:t>
      </w:r>
      <w:r>
        <w:rPr>
          <w:sz w:val="24"/>
          <w:szCs w:val="24"/>
        </w:rPr>
        <w:t>техникой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>безопасности</w:t>
      </w:r>
      <w:r>
        <w:rPr>
          <w:spacing w:val="65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выполнении стрельб из пневматического оружия. Историческая справка 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пневматического/огнестрельного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оружия.</w:t>
      </w:r>
    </w:p>
    <w:p>
      <w:pPr>
        <w:pStyle w:val="4"/>
        <w:spacing w:line="360" w:lineRule="auto"/>
        <w:ind w:right="611" w:firstLine="707"/>
        <w:rPr>
          <w:sz w:val="24"/>
          <w:szCs w:val="24"/>
        </w:rPr>
      </w:pPr>
      <w:r>
        <w:rPr>
          <w:b/>
          <w:sz w:val="24"/>
          <w:szCs w:val="24"/>
        </w:rPr>
        <w:t>Практика: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стрельба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пневматической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винтовки,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разборка/сборка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макета автомата АК-74.</w:t>
      </w:r>
    </w:p>
    <w:p>
      <w:pPr>
        <w:spacing w:before="1"/>
        <w:ind w:left="659" w:right="0" w:firstLine="0"/>
        <w:jc w:val="both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беседа,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наблюдение,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тест,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соревнования.</w:t>
      </w:r>
    </w:p>
    <w:p>
      <w:pPr>
        <w:pStyle w:val="3"/>
        <w:rPr>
          <w:i/>
          <w:sz w:val="24"/>
          <w:szCs w:val="24"/>
        </w:rPr>
      </w:pPr>
      <w:r>
        <w:rPr>
          <w:i/>
          <w:sz w:val="24"/>
          <w:szCs w:val="24"/>
        </w:rPr>
        <w:t>Тема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5.5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Тактическая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подготовка.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16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153" w:line="360" w:lineRule="auto"/>
        <w:ind w:right="607" w:firstLine="707"/>
        <w:rPr>
          <w:sz w:val="24"/>
          <w:szCs w:val="24"/>
        </w:rPr>
      </w:pPr>
      <w:r>
        <w:rPr>
          <w:b/>
          <w:sz w:val="24"/>
          <w:szCs w:val="24"/>
        </w:rPr>
        <w:t xml:space="preserve">Теория: </w:t>
      </w:r>
      <w:r>
        <w:rPr>
          <w:sz w:val="24"/>
          <w:szCs w:val="24"/>
        </w:rPr>
        <w:t>изучение основ общевойскового боя, обязанностей солдата 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бою,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способов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передвижения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боя,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возможностей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применения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противотанковых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гранат,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выбор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оборудование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места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стрельбы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наблюдения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приёмов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обнаружения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вражеских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мин,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преодоления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проходам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составе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отделения.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Теоретическое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изучение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правил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установки противотанковых и противопехотных мин, приёмов обнаружения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вражеских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мин,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преодоления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проходам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составе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отделения.</w:t>
      </w:r>
    </w:p>
    <w:p>
      <w:pPr>
        <w:pStyle w:val="4"/>
        <w:spacing w:before="1" w:line="360" w:lineRule="auto"/>
        <w:ind w:right="610" w:firstLine="707"/>
        <w:rPr>
          <w:sz w:val="24"/>
          <w:szCs w:val="24"/>
        </w:rPr>
      </w:pPr>
      <w:r>
        <w:rPr>
          <w:b/>
          <w:sz w:val="24"/>
          <w:szCs w:val="24"/>
        </w:rPr>
        <w:t>Практика: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отработка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полученных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знаний,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метание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гранат,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поиск мин.</w:t>
      </w:r>
    </w:p>
    <w:p>
      <w:pPr>
        <w:pStyle w:val="4"/>
        <w:spacing w:line="360" w:lineRule="auto"/>
        <w:ind w:left="659" w:right="612"/>
        <w:rPr>
          <w:sz w:val="24"/>
          <w:szCs w:val="24"/>
        </w:rPr>
      </w:pPr>
      <w:r>
        <w:rPr>
          <w:i/>
          <w:sz w:val="24"/>
          <w:szCs w:val="24"/>
        </w:rPr>
        <w:t xml:space="preserve">Формы контроля: </w:t>
      </w:r>
      <w:r>
        <w:rPr>
          <w:sz w:val="24"/>
          <w:szCs w:val="24"/>
        </w:rPr>
        <w:t>беседа, наблюдение, контрольное занятие тест, командная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военно-прикладная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игра.</w:t>
      </w:r>
    </w:p>
    <w:p>
      <w:pPr>
        <w:pStyle w:val="3"/>
        <w:spacing w:before="128"/>
        <w:rPr>
          <w:i/>
          <w:sz w:val="24"/>
          <w:szCs w:val="24"/>
        </w:rPr>
      </w:pPr>
      <w:r>
        <w:rPr>
          <w:i/>
          <w:sz w:val="24"/>
          <w:szCs w:val="24"/>
        </w:rPr>
        <w:t>Тема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5.6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Военная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топография.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10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153" w:line="360" w:lineRule="auto"/>
        <w:ind w:right="606" w:firstLine="707"/>
        <w:rPr>
          <w:sz w:val="24"/>
          <w:szCs w:val="24"/>
        </w:rPr>
      </w:pPr>
      <w:r>
        <w:rPr>
          <w:b/>
          <w:sz w:val="24"/>
          <w:szCs w:val="24"/>
        </w:rPr>
        <w:t xml:space="preserve">Теория: </w:t>
      </w:r>
      <w:r>
        <w:rPr>
          <w:sz w:val="24"/>
          <w:szCs w:val="24"/>
        </w:rPr>
        <w:t>правила работы с компасом, ориентирование на местности,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относительно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определённых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предметов.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Правила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подготовки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доклада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результатам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наблюдения за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объектом.</w:t>
      </w:r>
    </w:p>
    <w:p>
      <w:pPr>
        <w:pStyle w:val="4"/>
        <w:spacing w:before="1" w:line="360" w:lineRule="auto"/>
        <w:ind w:right="611" w:firstLine="707"/>
        <w:rPr>
          <w:sz w:val="24"/>
          <w:szCs w:val="24"/>
        </w:rPr>
      </w:pPr>
      <w:r>
        <w:rPr>
          <w:b/>
          <w:sz w:val="24"/>
          <w:szCs w:val="24"/>
        </w:rPr>
        <w:t>Практика: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отработка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практике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компасом,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поиск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магнитного азимута.</w:t>
      </w:r>
    </w:p>
    <w:p>
      <w:pPr>
        <w:pStyle w:val="4"/>
        <w:spacing w:line="360" w:lineRule="auto"/>
        <w:ind w:left="659" w:right="610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беседа,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контрольное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занятие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работе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топографическими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картами, военизированный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поход.</w:t>
      </w:r>
    </w:p>
    <w:p>
      <w:pPr>
        <w:pStyle w:val="3"/>
        <w:spacing w:before="128"/>
        <w:rPr>
          <w:i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6.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Основы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медицинских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знаний.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10 ч.</w:t>
      </w:r>
    </w:p>
    <w:p>
      <w:pPr>
        <w:pStyle w:val="4"/>
        <w:spacing w:before="151" w:line="360" w:lineRule="auto"/>
        <w:ind w:right="609" w:firstLine="707"/>
        <w:rPr>
          <w:sz w:val="24"/>
          <w:szCs w:val="24"/>
        </w:rPr>
      </w:pPr>
      <w:r>
        <w:rPr>
          <w:b/>
          <w:sz w:val="24"/>
          <w:szCs w:val="24"/>
        </w:rPr>
        <w:t>Теория: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Изучение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медицинской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аптечки,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её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содержимого.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Первая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помощь при порезах, ссадинах, ушибах – характеристика травм. Изучение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понятий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тепловых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солнечных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ударов,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обморожений,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первая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помощь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спасении утопающего. Реанимационные мероприятия и их характеристика 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ИВЛ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 НМС.</w:t>
      </w:r>
    </w:p>
    <w:p>
      <w:pPr>
        <w:pStyle w:val="4"/>
        <w:spacing w:line="360" w:lineRule="auto"/>
        <w:ind w:right="612" w:firstLine="707"/>
        <w:rPr>
          <w:sz w:val="24"/>
          <w:szCs w:val="24"/>
        </w:rPr>
      </w:pPr>
      <w:r>
        <w:rPr>
          <w:b/>
          <w:sz w:val="24"/>
          <w:szCs w:val="24"/>
        </w:rPr>
        <w:t>Практика: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отработка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навыков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первой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помощи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порезах, ссадинах, ушибах, тепловых и солнечных ударах, обморожениях,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спасении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утопающего.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Отработка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навыков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реанимационных мероприятий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68"/>
          <w:sz w:val="24"/>
          <w:szCs w:val="24"/>
        </w:rPr>
        <w:t xml:space="preserve"> </w:t>
      </w:r>
      <w:r>
        <w:rPr>
          <w:sz w:val="24"/>
          <w:szCs w:val="24"/>
        </w:rPr>
        <w:t>ИВЛ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 НМС.</w:t>
      </w:r>
    </w:p>
    <w:p>
      <w:pPr>
        <w:pStyle w:val="4"/>
        <w:spacing w:line="360" w:lineRule="auto"/>
        <w:ind w:left="659" w:right="608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беседа,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ролевая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тест-игра,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наблюдение,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командные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соревнования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оказанию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первой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медицинской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помощи.</w:t>
      </w:r>
    </w:p>
    <w:p>
      <w:pPr>
        <w:pStyle w:val="3"/>
        <w:spacing w:before="126" w:line="362" w:lineRule="auto"/>
        <w:ind w:left="0" w:leftChars="0" w:right="612" w:firstLine="960" w:firstLineChars="400"/>
        <w:rPr>
          <w:sz w:val="24"/>
          <w:szCs w:val="24"/>
        </w:rPr>
      </w:pPr>
      <w:r>
        <w:rPr>
          <w:i/>
          <w:sz w:val="24"/>
          <w:szCs w:val="24"/>
        </w:rPr>
        <w:t>Раздел 7. Воинская обязанность. Боевые традиции ВС РФ. Военная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история.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8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ч.</w:t>
      </w:r>
    </w:p>
    <w:p>
      <w:pPr>
        <w:pStyle w:val="4"/>
        <w:spacing w:line="360" w:lineRule="auto"/>
        <w:ind w:right="606" w:firstLine="707"/>
        <w:rPr>
          <w:sz w:val="24"/>
          <w:szCs w:val="24"/>
        </w:rPr>
      </w:pPr>
      <w:r>
        <w:rPr>
          <w:b/>
          <w:sz w:val="24"/>
          <w:szCs w:val="24"/>
        </w:rPr>
        <w:t xml:space="preserve">Теория: </w:t>
      </w:r>
      <w:r>
        <w:rPr>
          <w:sz w:val="24"/>
          <w:szCs w:val="24"/>
        </w:rPr>
        <w:t>изучение прав и ответственности военнослужащих. Понятие 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воинской обязанности, военной присяге. Патриотизм и верность воинскому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долгу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качества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защитника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Отечества.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Требования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воинской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деятельности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морально-боевым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качествам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военнослужащего.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Воинский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учёт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назначение.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Миротворческая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вооружённых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России.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Атрибуты воинской славы.</w:t>
      </w:r>
    </w:p>
    <w:p>
      <w:pPr>
        <w:spacing w:before="0" w:line="321" w:lineRule="exact"/>
        <w:ind w:left="659" w:right="0" w:firstLine="0"/>
        <w:jc w:val="both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беседа,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наблюдение.</w:t>
      </w:r>
    </w:p>
    <w:p>
      <w:pPr>
        <w:pStyle w:val="3"/>
        <w:spacing w:before="115"/>
        <w:rPr>
          <w:i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8.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Гражданская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оборона.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14 ч.</w:t>
      </w:r>
    </w:p>
    <w:p>
      <w:pPr>
        <w:pStyle w:val="4"/>
        <w:spacing w:before="156" w:line="360" w:lineRule="auto"/>
        <w:ind w:right="609" w:firstLine="707"/>
        <w:rPr>
          <w:sz w:val="24"/>
          <w:szCs w:val="24"/>
        </w:rPr>
      </w:pPr>
      <w:r>
        <w:rPr>
          <w:b/>
          <w:sz w:val="24"/>
          <w:szCs w:val="24"/>
        </w:rPr>
        <w:t xml:space="preserve">Теория: </w:t>
      </w:r>
      <w:r>
        <w:rPr>
          <w:sz w:val="24"/>
          <w:szCs w:val="24"/>
        </w:rPr>
        <w:t>изучение систем оповещения и информирования об опасности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чрезвычайных ситуаций мирного и военного времени, правил пользования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индивидуальной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аптечкой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АИ-2,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индивидуальным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противохимическим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пакетом ИПП-8, противогазами ГП-5, ГП-7, костюмами ОЗК, Л1, технологии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самостоятельного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изготовления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ватно-марлевой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повязки.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Изучение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организации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проведения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аварийно-спасательных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работ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зонах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современных средств пожаротушения. Организация ГО в образовательном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учреждении.</w:t>
      </w:r>
    </w:p>
    <w:p>
      <w:pPr>
        <w:pStyle w:val="4"/>
        <w:spacing w:before="1" w:line="360" w:lineRule="auto"/>
        <w:ind w:right="606" w:firstLine="707"/>
        <w:rPr>
          <w:sz w:val="24"/>
          <w:szCs w:val="24"/>
        </w:rPr>
      </w:pPr>
      <w:r>
        <w:rPr>
          <w:b/>
          <w:sz w:val="24"/>
          <w:szCs w:val="24"/>
        </w:rPr>
        <w:t xml:space="preserve">Практика: </w:t>
      </w:r>
      <w:r>
        <w:rPr>
          <w:sz w:val="24"/>
          <w:szCs w:val="24"/>
        </w:rPr>
        <w:t>практическая отработка навыков надевания противогазов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ГП-5, ГП-7, костюмов ОЗК, Л1 и технологии самостоятельного изготовления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ватно-марлевой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повязки.</w:t>
      </w:r>
    </w:p>
    <w:p>
      <w:pPr>
        <w:spacing w:before="0" w:line="320" w:lineRule="exact"/>
        <w:ind w:left="659" w:right="0" w:firstLine="0"/>
        <w:jc w:val="both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беседа,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наблюдение,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контрольное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занятие.</w:t>
      </w:r>
    </w:p>
    <w:p>
      <w:pPr>
        <w:pStyle w:val="3"/>
        <w:spacing w:before="61"/>
        <w:rPr>
          <w:i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9.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Безопасность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и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защита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человека в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ЧС.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20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154" w:line="360" w:lineRule="auto"/>
        <w:ind w:right="612" w:firstLine="707"/>
        <w:rPr>
          <w:sz w:val="24"/>
          <w:szCs w:val="24"/>
        </w:rPr>
      </w:pPr>
      <w:r>
        <w:rPr>
          <w:b/>
          <w:sz w:val="24"/>
          <w:szCs w:val="24"/>
        </w:rPr>
        <w:t xml:space="preserve">Теория: </w:t>
      </w:r>
      <w:r>
        <w:rPr>
          <w:sz w:val="24"/>
          <w:szCs w:val="24"/>
        </w:rPr>
        <w:t>изучение ЧС природного характера и защита населения от 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последствий.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Расширение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землетрясениях,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цунами,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обвалах,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оползнях,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селях.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Рассмотрение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таких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понятий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буря,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ураган,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смерч,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наводнение,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лесные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торфяные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пожары.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Профилактика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меры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безопасности,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правила пожаротушения.</w:t>
      </w:r>
    </w:p>
    <w:p>
      <w:pPr>
        <w:pStyle w:val="4"/>
        <w:spacing w:line="360" w:lineRule="auto"/>
        <w:ind w:right="611" w:firstLine="707"/>
        <w:rPr>
          <w:sz w:val="24"/>
          <w:szCs w:val="24"/>
        </w:rPr>
      </w:pPr>
      <w:r>
        <w:rPr>
          <w:b/>
          <w:sz w:val="24"/>
          <w:szCs w:val="24"/>
        </w:rPr>
        <w:t>Практика: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отработка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навыков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поведения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природного характера.</w:t>
      </w:r>
    </w:p>
    <w:p>
      <w:pPr>
        <w:pStyle w:val="4"/>
        <w:spacing w:line="362" w:lineRule="auto"/>
        <w:ind w:left="659" w:right="611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беседа,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упражнения,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наблюдение,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тесты,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решение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проблемных задач.</w:t>
      </w:r>
    </w:p>
    <w:p>
      <w:pPr>
        <w:pStyle w:val="3"/>
        <w:spacing w:before="121"/>
        <w:rPr>
          <w:i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10.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Основы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туристической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подготовки.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10 ч.</w:t>
      </w:r>
    </w:p>
    <w:p>
      <w:pPr>
        <w:pStyle w:val="4"/>
        <w:spacing w:before="153" w:line="360" w:lineRule="auto"/>
        <w:ind w:right="606" w:firstLine="707"/>
        <w:rPr>
          <w:sz w:val="24"/>
          <w:szCs w:val="24"/>
        </w:rPr>
      </w:pPr>
      <w:r>
        <w:rPr>
          <w:b/>
          <w:sz w:val="24"/>
          <w:szCs w:val="24"/>
        </w:rPr>
        <w:t xml:space="preserve">Теория: </w:t>
      </w:r>
      <w:r>
        <w:rPr>
          <w:sz w:val="24"/>
          <w:szCs w:val="24"/>
        </w:rPr>
        <w:t>теоретическое изучение основ ориентирования на местности 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выхода к населённым пунктам. Изучение правил и методов оборудования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временного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укрытия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возможности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технология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оборудования,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разновидность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зимних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укрытий,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особенности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сооружения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временного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укрытия в пустыне. Изучение типов костров, способов разведения костра,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правил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питания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экстремальных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условиях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способов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добычи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приготовления пищи. Изучение туристических узлов, типов туристических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веревок.</w:t>
      </w:r>
    </w:p>
    <w:p>
      <w:pPr>
        <w:pStyle w:val="4"/>
        <w:spacing w:before="1" w:line="360" w:lineRule="auto"/>
        <w:ind w:right="613" w:firstLine="707"/>
        <w:rPr>
          <w:sz w:val="24"/>
          <w:szCs w:val="24"/>
        </w:rPr>
      </w:pPr>
      <w:r>
        <w:rPr>
          <w:b/>
          <w:sz w:val="24"/>
          <w:szCs w:val="24"/>
        </w:rPr>
        <w:t>Практика: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отработка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навыков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ориентирования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местности,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вязание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узлов,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отработка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навыков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преодоления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веревочных препятствий.</w:t>
      </w:r>
    </w:p>
    <w:p>
      <w:pPr>
        <w:spacing w:before="1"/>
        <w:ind w:left="659" w:right="0" w:firstLine="0"/>
        <w:jc w:val="both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беседа,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наблюдение,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контрольное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занятие.</w:t>
      </w: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3"/>
        <w:spacing w:before="0"/>
        <w:rPr>
          <w:i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11.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Военизированные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полевые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выходы.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10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153" w:line="360" w:lineRule="auto"/>
        <w:ind w:left="659" w:right="612" w:firstLine="650"/>
        <w:rPr>
          <w:sz w:val="24"/>
          <w:szCs w:val="24"/>
        </w:rPr>
      </w:pPr>
      <w:r>
        <w:rPr>
          <w:b/>
          <w:sz w:val="24"/>
          <w:szCs w:val="24"/>
        </w:rPr>
        <w:t xml:space="preserve">Практика: </w:t>
      </w:r>
      <w:r>
        <w:rPr>
          <w:sz w:val="24"/>
          <w:szCs w:val="24"/>
        </w:rPr>
        <w:t>формирование команд, практическая отработка ЗУН и УУД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комплексной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подготовке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решении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проблемной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ситуаций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поставленных педагогом учебных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задач.</w:t>
      </w:r>
    </w:p>
    <w:p>
      <w:pPr>
        <w:pStyle w:val="4"/>
        <w:spacing w:before="2" w:line="360" w:lineRule="auto"/>
        <w:ind w:left="659" w:right="612"/>
        <w:rPr>
          <w:sz w:val="24"/>
          <w:szCs w:val="24"/>
        </w:rPr>
      </w:pPr>
      <w:r>
        <w:rPr>
          <w:i/>
          <w:sz w:val="24"/>
          <w:szCs w:val="24"/>
        </w:rPr>
        <w:t xml:space="preserve">Формы контроля: </w:t>
      </w:r>
      <w:r>
        <w:rPr>
          <w:sz w:val="24"/>
          <w:szCs w:val="24"/>
        </w:rPr>
        <w:t>беседа, наблюдение, упражнения, решение проблемных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тесты.</w:t>
      </w:r>
    </w:p>
    <w:p>
      <w:pPr>
        <w:pStyle w:val="3"/>
        <w:spacing w:before="6"/>
        <w:rPr>
          <w:i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12.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Участие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в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мероприятиях.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30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74" w:line="360" w:lineRule="auto"/>
        <w:ind w:left="659" w:right="609" w:firstLine="650"/>
        <w:rPr>
          <w:sz w:val="24"/>
          <w:szCs w:val="24"/>
        </w:rPr>
      </w:pPr>
      <w:r>
        <w:rPr>
          <w:b/>
          <w:sz w:val="24"/>
          <w:szCs w:val="24"/>
        </w:rPr>
        <w:t>Практика:</w:t>
      </w:r>
      <w:r>
        <w:rPr>
          <w:b/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формирование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команд,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практическая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работа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подготовке</w:t>
      </w:r>
      <w:r>
        <w:rPr>
          <w:spacing w:val="-68"/>
          <w:sz w:val="24"/>
          <w:szCs w:val="24"/>
        </w:rPr>
        <w:t xml:space="preserve"> </w:t>
      </w:r>
      <w:r>
        <w:rPr>
          <w:sz w:val="24"/>
          <w:szCs w:val="24"/>
        </w:rPr>
        <w:t>к участию в конкурсах разного уровня, участие в конкурсах, организация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проведение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социальных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акций,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несение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Вахты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Памяти.</w:t>
      </w:r>
    </w:p>
    <w:p>
      <w:pPr>
        <w:spacing w:before="0" w:line="321" w:lineRule="exact"/>
        <w:ind w:left="659" w:right="0" w:firstLine="0"/>
        <w:jc w:val="both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беседа,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наблюдение,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упражнения,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тесты.</w:t>
      </w: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2"/>
        <w:spacing w:line="235" w:lineRule="auto"/>
        <w:ind w:right="5730"/>
        <w:jc w:val="both"/>
        <w:rPr>
          <w:sz w:val="24"/>
          <w:szCs w:val="24"/>
        </w:rPr>
      </w:pPr>
      <w:r>
        <w:rPr>
          <w:sz w:val="24"/>
          <w:szCs w:val="24"/>
        </w:rPr>
        <w:t>Инструкторско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-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обучающий этап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324 часа</w:t>
      </w:r>
      <w:r>
        <w:rPr>
          <w:b w:val="0"/>
          <w:sz w:val="24"/>
          <w:szCs w:val="24"/>
        </w:rPr>
        <w:t>,</w:t>
      </w:r>
      <w:r>
        <w:rPr>
          <w:b w:val="0"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3 год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обучения</w:t>
      </w:r>
    </w:p>
    <w:p>
      <w:pPr>
        <w:pStyle w:val="4"/>
        <w:spacing w:before="9"/>
        <w:ind w:left="0"/>
        <w:jc w:val="left"/>
        <w:rPr>
          <w:b/>
          <w:sz w:val="24"/>
          <w:szCs w:val="24"/>
        </w:rPr>
      </w:pPr>
    </w:p>
    <w:p>
      <w:pPr>
        <w:pStyle w:val="3"/>
        <w:spacing w:before="0"/>
        <w:rPr>
          <w:i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1.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Введение.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4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153" w:line="362" w:lineRule="auto"/>
        <w:ind w:right="611" w:firstLine="707"/>
        <w:rPr>
          <w:sz w:val="24"/>
          <w:szCs w:val="24"/>
        </w:rPr>
      </w:pPr>
      <w:r>
        <w:rPr>
          <w:b/>
          <w:sz w:val="24"/>
          <w:szCs w:val="24"/>
        </w:rPr>
        <w:t>Теория: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планом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год,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организационными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требованиями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данном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этапе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реализации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программы.</w:t>
      </w:r>
    </w:p>
    <w:p>
      <w:pPr>
        <w:spacing w:before="0" w:line="317" w:lineRule="exact"/>
        <w:ind w:left="659" w:right="0" w:firstLine="0"/>
        <w:jc w:val="both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тест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ТБ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индивидуальные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карточки.</w:t>
      </w:r>
    </w:p>
    <w:p>
      <w:pPr>
        <w:pStyle w:val="3"/>
        <w:rPr>
          <w:i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2.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Посвящение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в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юнармейцы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ВПО.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2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153" w:line="360" w:lineRule="auto"/>
        <w:ind w:right="607" w:firstLine="707"/>
        <w:rPr>
          <w:sz w:val="24"/>
          <w:szCs w:val="24"/>
        </w:rPr>
      </w:pPr>
      <w:r>
        <w:rPr>
          <w:b/>
          <w:sz w:val="24"/>
          <w:szCs w:val="24"/>
        </w:rPr>
        <w:t>Практика: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присвоение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каждому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обучающемуся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нового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статуса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юнармейца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года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ВПО,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года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обучения.</w:t>
      </w:r>
    </w:p>
    <w:p>
      <w:pPr>
        <w:spacing w:before="1"/>
        <w:ind w:left="650" w:right="4610" w:firstLine="0"/>
        <w:jc w:val="center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диагностика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«Конкурсы»</w:t>
      </w:r>
    </w:p>
    <w:p>
      <w:pPr>
        <w:pStyle w:val="3"/>
        <w:spacing w:before="7"/>
        <w:ind w:left="615" w:right="461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3.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История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ВС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РФ.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14 ч.</w:t>
      </w:r>
    </w:p>
    <w:p>
      <w:pPr>
        <w:pStyle w:val="4"/>
        <w:spacing w:before="153" w:line="360" w:lineRule="auto"/>
        <w:ind w:right="612" w:firstLine="707"/>
        <w:rPr>
          <w:sz w:val="24"/>
          <w:szCs w:val="24"/>
        </w:rPr>
      </w:pPr>
      <w:r>
        <w:rPr>
          <w:b/>
          <w:sz w:val="24"/>
          <w:szCs w:val="24"/>
        </w:rPr>
        <w:t>Теория: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изучение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функций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Вооружённых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страны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преломлении истории: становление и охрана границ государства, военные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конфликты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разрешение,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развязывание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военных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действий.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Освоение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информации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важнейших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военных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операциях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Вооружённых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Сил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государства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Великой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Отечественной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войне: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подготовка,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проведение,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результат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значение операции.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Земляки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истории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Отечества.</w:t>
      </w:r>
    </w:p>
    <w:p>
      <w:pPr>
        <w:spacing w:before="2"/>
        <w:ind w:left="659" w:right="0" w:firstLine="0"/>
        <w:jc w:val="both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наблюдение</w:t>
      </w:r>
    </w:p>
    <w:p>
      <w:pPr>
        <w:pStyle w:val="3"/>
        <w:rPr>
          <w:i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4.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Уставы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ВС РФ.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14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153" w:line="360" w:lineRule="auto"/>
        <w:ind w:right="607" w:firstLine="707"/>
        <w:rPr>
          <w:sz w:val="24"/>
          <w:szCs w:val="24"/>
        </w:rPr>
      </w:pPr>
      <w:r>
        <w:rPr>
          <w:b/>
          <w:sz w:val="24"/>
          <w:szCs w:val="24"/>
        </w:rPr>
        <w:t>Теория</w:t>
      </w:r>
      <w:r>
        <w:rPr>
          <w:sz w:val="24"/>
          <w:szCs w:val="24"/>
        </w:rPr>
        <w:t>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определение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воинского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устава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нормативно-правового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документа,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назначение;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содержательная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характеристика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Уставов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внутренней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службы,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дисциплинарной,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гарнизонной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караульной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служб.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Субординация в воинской структуре. Обязанности дневального, часового 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Уставу.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Знание Устава.</w:t>
      </w:r>
    </w:p>
    <w:p>
      <w:pPr>
        <w:spacing w:before="0"/>
        <w:ind w:left="659" w:right="0" w:firstLine="0"/>
        <w:jc w:val="both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наблюдение,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контрольное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занятие.</w:t>
      </w:r>
    </w:p>
    <w:p>
      <w:pPr>
        <w:pStyle w:val="3"/>
        <w:spacing w:before="61"/>
        <w:rPr>
          <w:i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5.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Начальная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военная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подготовка.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80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spacing w:before="161"/>
        <w:ind w:left="1310" w:right="0" w:firstLine="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Тема</w:t>
      </w:r>
      <w:r>
        <w:rPr>
          <w:b/>
          <w:i/>
          <w:spacing w:val="-2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5.1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Размещение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и</w:t>
      </w:r>
      <w:r>
        <w:rPr>
          <w:b/>
          <w:i/>
          <w:spacing w:val="-4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быт</w:t>
      </w:r>
      <w:r>
        <w:rPr>
          <w:b/>
          <w:i/>
          <w:spacing w:val="2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военнослужащих.</w:t>
      </w:r>
      <w:r>
        <w:rPr>
          <w:b/>
          <w:i/>
          <w:spacing w:val="-2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6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ч.</w:t>
      </w:r>
    </w:p>
    <w:p>
      <w:pPr>
        <w:pStyle w:val="4"/>
        <w:spacing w:before="154" w:line="360" w:lineRule="auto"/>
        <w:ind w:right="612" w:firstLine="707"/>
        <w:rPr>
          <w:sz w:val="24"/>
          <w:szCs w:val="24"/>
        </w:rPr>
      </w:pPr>
      <w:r>
        <w:rPr>
          <w:b/>
          <w:sz w:val="24"/>
          <w:szCs w:val="24"/>
        </w:rPr>
        <w:t>Теория: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организация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караульной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службы: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обязанности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часового,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суточный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наряд,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обязанности.</w:t>
      </w:r>
    </w:p>
    <w:p>
      <w:pPr>
        <w:spacing w:before="1"/>
        <w:ind w:left="659" w:right="0" w:firstLine="0"/>
        <w:jc w:val="both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тест,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игра,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беседа,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наблюдение.</w:t>
      </w:r>
    </w:p>
    <w:p>
      <w:pPr>
        <w:pStyle w:val="3"/>
        <w:rPr>
          <w:i/>
          <w:sz w:val="24"/>
          <w:szCs w:val="24"/>
        </w:rPr>
      </w:pPr>
      <w:r>
        <w:rPr>
          <w:i/>
          <w:sz w:val="24"/>
          <w:szCs w:val="24"/>
        </w:rPr>
        <w:t>Тема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5.2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Физическая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подготовка.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28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153" w:line="360" w:lineRule="auto"/>
        <w:ind w:right="610" w:firstLine="777"/>
        <w:rPr>
          <w:sz w:val="24"/>
          <w:szCs w:val="24"/>
        </w:rPr>
      </w:pPr>
      <w:r>
        <w:rPr>
          <w:b/>
          <w:sz w:val="24"/>
          <w:szCs w:val="24"/>
        </w:rPr>
        <w:t>Теория/практика</w:t>
      </w:r>
      <w:r>
        <w:rPr>
          <w:sz w:val="24"/>
          <w:szCs w:val="24"/>
        </w:rPr>
        <w:t>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легкоатлетический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комплекс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упражнений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мышечной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массы,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ловкости,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выносливости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нормативами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данного возраста,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подвижные,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спортивные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игры.</w:t>
      </w:r>
    </w:p>
    <w:p>
      <w:pPr>
        <w:pStyle w:val="4"/>
        <w:spacing w:before="1" w:line="360" w:lineRule="auto"/>
        <w:ind w:left="659" w:right="612"/>
        <w:rPr>
          <w:sz w:val="24"/>
          <w:szCs w:val="24"/>
        </w:rPr>
      </w:pPr>
      <w:r>
        <w:rPr>
          <w:i/>
          <w:sz w:val="24"/>
          <w:szCs w:val="24"/>
        </w:rPr>
        <w:t xml:space="preserve">Формы контроля: </w:t>
      </w:r>
      <w:r>
        <w:rPr>
          <w:sz w:val="24"/>
          <w:szCs w:val="24"/>
        </w:rPr>
        <w:t>контрольное занятие на выявление уровня выполнения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заданных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нормативов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 физической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подготовке,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наблюдение,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беседа.</w:t>
      </w:r>
    </w:p>
    <w:p>
      <w:pPr>
        <w:pStyle w:val="3"/>
        <w:spacing w:before="126"/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Тема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5.3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Строевая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подготовка.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20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154" w:line="362" w:lineRule="auto"/>
        <w:ind w:firstLine="707"/>
        <w:jc w:val="left"/>
        <w:rPr>
          <w:sz w:val="24"/>
          <w:szCs w:val="24"/>
        </w:rPr>
      </w:pPr>
      <w:r>
        <w:rPr>
          <w:b/>
          <w:sz w:val="24"/>
          <w:szCs w:val="24"/>
        </w:rPr>
        <w:t>Теория:</w:t>
      </w:r>
      <w:r>
        <w:rPr>
          <w:b/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со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Строевым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Уставом.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приёмами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элементами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строевой подготовки,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назначением.</w:t>
      </w:r>
    </w:p>
    <w:p>
      <w:pPr>
        <w:pStyle w:val="4"/>
        <w:spacing w:line="360" w:lineRule="auto"/>
        <w:ind w:firstLine="707"/>
        <w:jc w:val="left"/>
        <w:rPr>
          <w:sz w:val="24"/>
          <w:szCs w:val="24"/>
        </w:rPr>
      </w:pPr>
      <w:r>
        <w:rPr>
          <w:b/>
          <w:sz w:val="24"/>
          <w:szCs w:val="24"/>
        </w:rPr>
        <w:t>Практика:</w:t>
      </w:r>
      <w:r>
        <w:rPr>
          <w:b/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практическая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отработка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приёмов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элементов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строевой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подготовки.</w:t>
      </w:r>
    </w:p>
    <w:p>
      <w:pPr>
        <w:pStyle w:val="4"/>
        <w:tabs>
          <w:tab w:val="left" w:pos="1849"/>
          <w:tab w:val="left" w:pos="3405"/>
          <w:tab w:val="left" w:pos="4286"/>
          <w:tab w:val="left" w:pos="5454"/>
          <w:tab w:val="left" w:pos="7296"/>
          <w:tab w:val="left" w:pos="9359"/>
        </w:tabs>
        <w:spacing w:line="360" w:lineRule="auto"/>
        <w:ind w:left="659" w:right="609"/>
        <w:jc w:val="left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>контроля:</w:t>
      </w:r>
      <w:r>
        <w:rPr>
          <w:i/>
          <w:sz w:val="24"/>
          <w:szCs w:val="24"/>
        </w:rPr>
        <w:tab/>
      </w:r>
      <w:r>
        <w:rPr>
          <w:sz w:val="24"/>
          <w:szCs w:val="24"/>
        </w:rPr>
        <w:t>тест,</w:t>
      </w:r>
      <w:r>
        <w:rPr>
          <w:sz w:val="24"/>
          <w:szCs w:val="24"/>
        </w:rPr>
        <w:tab/>
      </w:r>
      <w:r>
        <w:rPr>
          <w:sz w:val="24"/>
          <w:szCs w:val="24"/>
        </w:rPr>
        <w:t>беседа,</w:t>
      </w:r>
      <w:r>
        <w:rPr>
          <w:sz w:val="24"/>
          <w:szCs w:val="24"/>
        </w:rPr>
        <w:tab/>
      </w:r>
      <w:r>
        <w:rPr>
          <w:sz w:val="24"/>
          <w:szCs w:val="24"/>
        </w:rPr>
        <w:t>наблюдение,</w:t>
      </w:r>
      <w:r>
        <w:rPr>
          <w:sz w:val="24"/>
          <w:szCs w:val="24"/>
        </w:rPr>
        <w:tab/>
      </w:r>
      <w:r>
        <w:rPr>
          <w:sz w:val="24"/>
          <w:szCs w:val="24"/>
        </w:rPr>
        <w:t>дидактическая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игра,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контрольное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занятие – соревнование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между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командами.</w:t>
      </w:r>
    </w:p>
    <w:p>
      <w:pPr>
        <w:pStyle w:val="3"/>
        <w:spacing w:before="122"/>
        <w:rPr>
          <w:i/>
          <w:sz w:val="24"/>
          <w:szCs w:val="24"/>
        </w:rPr>
      </w:pPr>
      <w:r>
        <w:rPr>
          <w:i/>
          <w:sz w:val="24"/>
          <w:szCs w:val="24"/>
        </w:rPr>
        <w:t>Тема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5.4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Огневая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подготовка.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28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153" w:line="360" w:lineRule="auto"/>
        <w:ind w:right="605" w:firstLine="707"/>
        <w:rPr>
          <w:sz w:val="24"/>
          <w:szCs w:val="24"/>
        </w:rPr>
      </w:pPr>
      <w:r>
        <w:rPr>
          <w:b/>
          <w:sz w:val="24"/>
          <w:szCs w:val="24"/>
        </w:rPr>
        <w:t xml:space="preserve">Теория: </w:t>
      </w:r>
      <w:r>
        <w:rPr>
          <w:sz w:val="24"/>
          <w:szCs w:val="24"/>
        </w:rPr>
        <w:t>знакомство с огнестрельным оружием (макет автомата АК-74),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его устройством и ТТХ. Знакомство с винтовками – ТОЗ-12, пневматической.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Ознакомление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правилами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выполнения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техникой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безопасности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выполнении стрельб из пневматического оружия. Историческая справка 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пневматического/огнестрельного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оружия.</w:t>
      </w:r>
    </w:p>
    <w:p>
      <w:pPr>
        <w:pStyle w:val="4"/>
        <w:spacing w:line="360" w:lineRule="auto"/>
        <w:ind w:right="611" w:firstLine="707"/>
        <w:rPr>
          <w:sz w:val="24"/>
          <w:szCs w:val="24"/>
        </w:rPr>
      </w:pPr>
      <w:r>
        <w:rPr>
          <w:b/>
          <w:sz w:val="24"/>
          <w:szCs w:val="24"/>
        </w:rPr>
        <w:t>Практика: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стрельба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пневматической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винтовки,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разборка/сборка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макета автомата АК-74.</w:t>
      </w:r>
    </w:p>
    <w:p>
      <w:pPr>
        <w:spacing w:before="2"/>
        <w:ind w:left="659" w:right="0" w:firstLine="0"/>
        <w:jc w:val="both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беседа,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наблюдение,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тест,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соревнования.</w:t>
      </w:r>
    </w:p>
    <w:p>
      <w:pPr>
        <w:pStyle w:val="3"/>
        <w:rPr>
          <w:i/>
          <w:sz w:val="24"/>
          <w:szCs w:val="24"/>
        </w:rPr>
      </w:pPr>
      <w:r>
        <w:rPr>
          <w:i/>
          <w:sz w:val="24"/>
          <w:szCs w:val="24"/>
        </w:rPr>
        <w:t>Тема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5.5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Тактическая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подготовка.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16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153" w:line="360" w:lineRule="auto"/>
        <w:ind w:right="608" w:firstLine="707"/>
        <w:rPr>
          <w:sz w:val="24"/>
          <w:szCs w:val="24"/>
        </w:rPr>
      </w:pPr>
      <w:r>
        <w:rPr>
          <w:b/>
          <w:sz w:val="24"/>
          <w:szCs w:val="24"/>
        </w:rPr>
        <w:t xml:space="preserve">Теория: </w:t>
      </w:r>
      <w:r>
        <w:rPr>
          <w:sz w:val="24"/>
          <w:szCs w:val="24"/>
        </w:rPr>
        <w:t>изучение основ общевойскового боя, обязанностей солдата 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бою,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способов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передвижения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поле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боя,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возможностей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применения</w:t>
      </w:r>
    </w:p>
    <w:p>
      <w:pPr>
        <w:pStyle w:val="4"/>
        <w:spacing w:before="74" w:line="360" w:lineRule="auto"/>
        <w:ind w:right="606"/>
        <w:rPr>
          <w:sz w:val="24"/>
          <w:szCs w:val="24"/>
        </w:rPr>
      </w:pPr>
      <w:r>
        <w:rPr>
          <w:sz w:val="24"/>
          <w:szCs w:val="24"/>
        </w:rPr>
        <w:t>противотанковых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гранат,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выбор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оборудование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места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стрельбы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наблюдения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приёмов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обнаружения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вражеских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мин,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преодоления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проходам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составе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отделения.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Теоретическое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изучение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правил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установки противотанковых и противопехотных мин, приёмов обнаружения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вражеских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мин,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преодоления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проходам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составе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отделения.</w:t>
      </w:r>
    </w:p>
    <w:p>
      <w:pPr>
        <w:pStyle w:val="4"/>
        <w:spacing w:line="360" w:lineRule="auto"/>
        <w:ind w:right="610" w:firstLine="707"/>
        <w:rPr>
          <w:sz w:val="24"/>
          <w:szCs w:val="24"/>
        </w:rPr>
      </w:pPr>
      <w:r>
        <w:rPr>
          <w:b/>
          <w:sz w:val="24"/>
          <w:szCs w:val="24"/>
        </w:rPr>
        <w:t>Практика: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отработка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полученных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знаний,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метание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гранат,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поиск мин.</w:t>
      </w:r>
    </w:p>
    <w:p>
      <w:pPr>
        <w:pStyle w:val="4"/>
        <w:spacing w:line="362" w:lineRule="auto"/>
        <w:ind w:left="659" w:right="612"/>
        <w:rPr>
          <w:sz w:val="24"/>
          <w:szCs w:val="24"/>
        </w:rPr>
      </w:pPr>
      <w:r>
        <w:rPr>
          <w:i/>
          <w:sz w:val="24"/>
          <w:szCs w:val="24"/>
        </w:rPr>
        <w:t xml:space="preserve">Формы контроля: </w:t>
      </w:r>
      <w:r>
        <w:rPr>
          <w:sz w:val="24"/>
          <w:szCs w:val="24"/>
        </w:rPr>
        <w:t>беседа, наблюдение, контрольное занятие тест, командная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военно-прикладная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игра.</w:t>
      </w:r>
    </w:p>
    <w:p>
      <w:pPr>
        <w:pStyle w:val="3"/>
        <w:spacing w:before="121"/>
        <w:rPr>
          <w:i/>
          <w:sz w:val="24"/>
          <w:szCs w:val="24"/>
        </w:rPr>
      </w:pPr>
      <w:r>
        <w:rPr>
          <w:i/>
          <w:sz w:val="24"/>
          <w:szCs w:val="24"/>
        </w:rPr>
        <w:t>Тема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5.6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Военная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топография.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10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153" w:line="360" w:lineRule="auto"/>
        <w:ind w:right="611" w:firstLine="707"/>
        <w:rPr>
          <w:sz w:val="24"/>
          <w:szCs w:val="24"/>
        </w:rPr>
      </w:pPr>
      <w:r>
        <w:rPr>
          <w:b/>
          <w:sz w:val="24"/>
          <w:szCs w:val="24"/>
        </w:rPr>
        <w:t xml:space="preserve">Теория: </w:t>
      </w:r>
      <w:r>
        <w:rPr>
          <w:sz w:val="24"/>
          <w:szCs w:val="24"/>
        </w:rPr>
        <w:t>правила работы с компасом, ориентирование на местности,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относительно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определённых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предметов.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Правила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подготовки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доклада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результатам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наблюдения за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объектом.</w:t>
      </w:r>
    </w:p>
    <w:p>
      <w:pPr>
        <w:pStyle w:val="4"/>
        <w:spacing w:before="1" w:line="360" w:lineRule="auto"/>
        <w:ind w:right="611" w:firstLine="707"/>
        <w:rPr>
          <w:sz w:val="24"/>
          <w:szCs w:val="24"/>
        </w:rPr>
      </w:pPr>
      <w:r>
        <w:rPr>
          <w:b/>
          <w:sz w:val="24"/>
          <w:szCs w:val="24"/>
        </w:rPr>
        <w:t>Практика: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отработка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практике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компасом,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поиск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магнитного азимута.</w:t>
      </w:r>
    </w:p>
    <w:p>
      <w:pPr>
        <w:pStyle w:val="4"/>
        <w:spacing w:line="362" w:lineRule="auto"/>
        <w:ind w:left="659" w:right="610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беседа,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контрольное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занятие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работе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топографическими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картами, военизированный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поход.</w:t>
      </w:r>
    </w:p>
    <w:p>
      <w:pPr>
        <w:pStyle w:val="3"/>
        <w:spacing w:before="122"/>
        <w:rPr>
          <w:i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6.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Основы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медицинских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знаний.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10 ч.</w:t>
      </w:r>
    </w:p>
    <w:p>
      <w:pPr>
        <w:pStyle w:val="4"/>
        <w:spacing w:before="153" w:line="360" w:lineRule="auto"/>
        <w:ind w:right="606" w:firstLine="707"/>
        <w:rPr>
          <w:sz w:val="24"/>
          <w:szCs w:val="24"/>
        </w:rPr>
      </w:pPr>
      <w:r>
        <w:rPr>
          <w:b/>
          <w:sz w:val="24"/>
          <w:szCs w:val="24"/>
        </w:rPr>
        <w:t>Теория: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Изучение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медицинской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аптечки,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её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содержимого.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Первая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помощь при порезах, ссадинах, ушибах – характеристика травм. Изучение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понятий тепловых и солнечных ударов, обморожений, первая помощь при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спасении утопающего. Реанимационные мероприятия и их характеристика 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ИВЛ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 НМС.</w:t>
      </w:r>
    </w:p>
    <w:p>
      <w:pPr>
        <w:pStyle w:val="4"/>
        <w:spacing w:line="360" w:lineRule="auto"/>
        <w:ind w:right="609" w:firstLine="707"/>
        <w:rPr>
          <w:sz w:val="24"/>
          <w:szCs w:val="24"/>
        </w:rPr>
      </w:pPr>
      <w:r>
        <w:rPr>
          <w:b/>
          <w:sz w:val="24"/>
          <w:szCs w:val="24"/>
        </w:rPr>
        <w:t>Практика: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отработка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навыков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первой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помощи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порезах, ссадинах, ушибах, тепловых и солнечных ударах, обморожениях,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спасении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утопающего.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Отработка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навыков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реанимационных мероприятий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68"/>
          <w:sz w:val="24"/>
          <w:szCs w:val="24"/>
        </w:rPr>
        <w:t xml:space="preserve"> </w:t>
      </w:r>
      <w:r>
        <w:rPr>
          <w:sz w:val="24"/>
          <w:szCs w:val="24"/>
        </w:rPr>
        <w:t>ИВЛ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 НМС.</w:t>
      </w:r>
    </w:p>
    <w:p>
      <w:pPr>
        <w:pStyle w:val="4"/>
        <w:spacing w:line="360" w:lineRule="auto"/>
        <w:ind w:left="659" w:right="608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беседа,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ролевая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тест-игра,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наблюдение,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командные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соревнования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оказанию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первой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медицинской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помощи.</w:t>
      </w:r>
    </w:p>
    <w:p>
      <w:pPr>
        <w:pStyle w:val="3"/>
        <w:spacing w:before="61" w:line="360" w:lineRule="auto"/>
        <w:ind w:left="602" w:right="611" w:firstLine="707"/>
        <w:rPr>
          <w:sz w:val="24"/>
          <w:szCs w:val="24"/>
        </w:rPr>
      </w:pPr>
      <w:r>
        <w:rPr>
          <w:i/>
          <w:sz w:val="24"/>
          <w:szCs w:val="24"/>
        </w:rPr>
        <w:t>Раздел 7. Воинская обязанность. Боевые традиции ВС РФ. Военная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история.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8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ч.</w:t>
      </w:r>
    </w:p>
    <w:p>
      <w:pPr>
        <w:pStyle w:val="4"/>
        <w:spacing w:line="360" w:lineRule="auto"/>
        <w:ind w:right="608" w:firstLine="707"/>
        <w:rPr>
          <w:sz w:val="24"/>
          <w:szCs w:val="24"/>
        </w:rPr>
      </w:pPr>
      <w:r>
        <w:rPr>
          <w:b/>
          <w:sz w:val="24"/>
          <w:szCs w:val="24"/>
        </w:rPr>
        <w:t xml:space="preserve">Теория: </w:t>
      </w:r>
      <w:r>
        <w:rPr>
          <w:sz w:val="24"/>
          <w:szCs w:val="24"/>
        </w:rPr>
        <w:t>изучение прав и ответственности военнослужащих. Понятие 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воинской обязанности, военной присяге. Патриотизм и верность воинскому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долгу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качества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защитника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Отечества.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Требования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воинской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деятельности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морально-боевым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качествам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военнослужащего.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Воинский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учёт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назначение.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Миротворческая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вооружённых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России.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Атрибуты воинской славы.</w:t>
      </w:r>
    </w:p>
    <w:p>
      <w:pPr>
        <w:spacing w:before="0" w:line="321" w:lineRule="exact"/>
        <w:ind w:left="659" w:right="0" w:firstLine="0"/>
        <w:jc w:val="both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беседа,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наблюдение.</w:t>
      </w:r>
    </w:p>
    <w:p>
      <w:pPr>
        <w:pStyle w:val="3"/>
        <w:spacing w:before="122"/>
        <w:rPr>
          <w:i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8.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Гражданская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оборона.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14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154" w:line="360" w:lineRule="auto"/>
        <w:ind w:right="608" w:firstLine="707"/>
        <w:rPr>
          <w:sz w:val="24"/>
          <w:szCs w:val="24"/>
        </w:rPr>
      </w:pPr>
      <w:r>
        <w:rPr>
          <w:b/>
          <w:sz w:val="24"/>
          <w:szCs w:val="24"/>
        </w:rPr>
        <w:t xml:space="preserve">Теория: </w:t>
      </w:r>
      <w:r>
        <w:rPr>
          <w:sz w:val="24"/>
          <w:szCs w:val="24"/>
        </w:rPr>
        <w:t>изучение систем оповещения и информирования об опасности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чрезвычайных ситуаций мирного и военного времени, правил пользования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индивидуальной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аптечкой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АИ-2,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индивидуальным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противохимическим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пакетом ИПП-8, противогазами ГП-5, ГП-7, костюмами ОЗК, Л1, технологии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самостоятельного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изготовления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ватно-марлевой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повязки.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Изучение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организации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проведения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аварийно-спасательных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работ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зонах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современных средств пожаротушения. Организация ГО в образовательном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учреждении.</w:t>
      </w:r>
    </w:p>
    <w:p>
      <w:pPr>
        <w:pStyle w:val="4"/>
        <w:spacing w:line="360" w:lineRule="auto"/>
        <w:ind w:right="609" w:firstLine="707"/>
        <w:rPr>
          <w:sz w:val="24"/>
          <w:szCs w:val="24"/>
        </w:rPr>
      </w:pPr>
      <w:r>
        <w:rPr>
          <w:b/>
          <w:sz w:val="24"/>
          <w:szCs w:val="24"/>
        </w:rPr>
        <w:t xml:space="preserve">Практика: </w:t>
      </w:r>
      <w:r>
        <w:rPr>
          <w:sz w:val="24"/>
          <w:szCs w:val="24"/>
        </w:rPr>
        <w:t>практическая отработка навыков надевания противогазов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ГП-5, ГП-7, костюмов ОЗК, Л1 и технологии самостоятельного изготовления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ватно-марлевой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повязки.</w:t>
      </w:r>
    </w:p>
    <w:p>
      <w:pPr>
        <w:spacing w:before="0" w:line="320" w:lineRule="exact"/>
        <w:ind w:left="659" w:right="0" w:firstLine="0"/>
        <w:jc w:val="both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беседа,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наблюдение,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контрольное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занятие.</w:t>
      </w:r>
    </w:p>
    <w:p>
      <w:pPr>
        <w:pStyle w:val="4"/>
        <w:spacing w:before="3"/>
        <w:ind w:left="0"/>
        <w:jc w:val="left"/>
        <w:rPr>
          <w:sz w:val="24"/>
          <w:szCs w:val="24"/>
        </w:rPr>
      </w:pPr>
    </w:p>
    <w:p>
      <w:pPr>
        <w:pStyle w:val="3"/>
        <w:spacing w:before="0"/>
        <w:rPr>
          <w:i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9.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Безопасность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и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защита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человека в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ЧС.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20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153" w:line="360" w:lineRule="auto"/>
        <w:ind w:right="611" w:firstLine="707"/>
        <w:rPr>
          <w:sz w:val="24"/>
          <w:szCs w:val="24"/>
        </w:rPr>
      </w:pPr>
      <w:r>
        <w:rPr>
          <w:b/>
          <w:sz w:val="24"/>
          <w:szCs w:val="24"/>
        </w:rPr>
        <w:t xml:space="preserve">Теория: </w:t>
      </w:r>
      <w:r>
        <w:rPr>
          <w:sz w:val="24"/>
          <w:szCs w:val="24"/>
        </w:rPr>
        <w:t>изучение ЧС природного характера и защита населения от 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последствий.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Расширение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землетрясениях,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цунами,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обвалах,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оползнях,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селях.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Рассмотрение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таких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понятий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буря,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ураган,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смерч,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наводнение,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лесные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торфяные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пожары.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Профилактика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меры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безопасности,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правила пожаротушения.</w:t>
      </w:r>
    </w:p>
    <w:p>
      <w:pPr>
        <w:pStyle w:val="4"/>
        <w:spacing w:line="360" w:lineRule="auto"/>
        <w:ind w:right="611" w:firstLine="707"/>
        <w:rPr>
          <w:sz w:val="24"/>
          <w:szCs w:val="24"/>
        </w:rPr>
      </w:pPr>
      <w:r>
        <w:rPr>
          <w:b/>
          <w:sz w:val="24"/>
          <w:szCs w:val="24"/>
        </w:rPr>
        <w:t>Практика: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отработка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навыков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поведения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природного характера.</w:t>
      </w:r>
    </w:p>
    <w:p>
      <w:pPr>
        <w:pStyle w:val="4"/>
        <w:spacing w:before="74" w:line="360" w:lineRule="auto"/>
        <w:ind w:left="659" w:right="611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беседа,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упражнения,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наблюдение,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тесты,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решение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проблемных задач.</w:t>
      </w:r>
    </w:p>
    <w:p>
      <w:pPr>
        <w:pStyle w:val="3"/>
        <w:rPr>
          <w:i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10.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Основы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туристической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подготовки.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10 ч.</w:t>
      </w:r>
    </w:p>
    <w:p>
      <w:pPr>
        <w:pStyle w:val="4"/>
        <w:spacing w:before="153" w:line="360" w:lineRule="auto"/>
        <w:ind w:right="609" w:firstLine="707"/>
        <w:rPr>
          <w:sz w:val="24"/>
          <w:szCs w:val="24"/>
        </w:rPr>
      </w:pPr>
      <w:r>
        <w:rPr>
          <w:b/>
          <w:sz w:val="24"/>
          <w:szCs w:val="24"/>
        </w:rPr>
        <w:t xml:space="preserve">Теория: </w:t>
      </w:r>
      <w:r>
        <w:rPr>
          <w:sz w:val="24"/>
          <w:szCs w:val="24"/>
        </w:rPr>
        <w:t>теоретическое изучение основ ориентирования на местности 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выхода к населённым пунктам. Изучение правил и методов оборудования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временного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укрытия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возможности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технология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оборудования,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разновидность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зимних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укрытий,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особенности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сооружения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временного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укрытия в пустыне. Изучение типов костров, способов разведения костра,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правил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питания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экстремальных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условиях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способов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добычи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приготовления пищи. Изучение туристических узлов, типов туристических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веревок.</w:t>
      </w:r>
    </w:p>
    <w:p>
      <w:pPr>
        <w:pStyle w:val="4"/>
        <w:spacing w:before="1" w:line="360" w:lineRule="auto"/>
        <w:ind w:right="613" w:firstLine="707"/>
        <w:rPr>
          <w:sz w:val="24"/>
          <w:szCs w:val="24"/>
        </w:rPr>
      </w:pPr>
      <w:r>
        <w:rPr>
          <w:b/>
          <w:sz w:val="24"/>
          <w:szCs w:val="24"/>
        </w:rPr>
        <w:t>Практика: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отработка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навыков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ориентирования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местности,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вязание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узлов,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отработка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навыков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преодоления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веревочных препятствий.</w:t>
      </w:r>
    </w:p>
    <w:p>
      <w:pPr>
        <w:spacing w:before="1"/>
        <w:ind w:left="659" w:right="0" w:firstLine="0"/>
        <w:jc w:val="both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беседа,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наблюдение,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контрольное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занятие.</w:t>
      </w: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3"/>
        <w:spacing w:before="0"/>
        <w:rPr>
          <w:i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11.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Военизированные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полевые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выходы.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10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153" w:line="360" w:lineRule="auto"/>
        <w:ind w:left="659" w:right="608" w:firstLine="650"/>
        <w:rPr>
          <w:sz w:val="24"/>
          <w:szCs w:val="24"/>
        </w:rPr>
      </w:pPr>
      <w:r>
        <w:rPr>
          <w:b/>
          <w:sz w:val="24"/>
          <w:szCs w:val="24"/>
        </w:rPr>
        <w:t xml:space="preserve">Практика: </w:t>
      </w:r>
      <w:r>
        <w:rPr>
          <w:sz w:val="24"/>
          <w:szCs w:val="24"/>
        </w:rPr>
        <w:t>формирование команд, практическая отработка ЗУН и УУД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комплексной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подготовке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решении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проблемной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ситуаций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поставленных педагогом учебных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задач.</w:t>
      </w:r>
    </w:p>
    <w:p>
      <w:pPr>
        <w:pStyle w:val="4"/>
        <w:spacing w:before="1" w:line="360" w:lineRule="auto"/>
        <w:ind w:left="659" w:right="612"/>
        <w:rPr>
          <w:sz w:val="24"/>
          <w:szCs w:val="24"/>
        </w:rPr>
      </w:pPr>
      <w:r>
        <w:rPr>
          <w:i/>
          <w:sz w:val="24"/>
          <w:szCs w:val="24"/>
        </w:rPr>
        <w:t xml:space="preserve">Формы контроля: </w:t>
      </w:r>
      <w:r>
        <w:rPr>
          <w:sz w:val="24"/>
          <w:szCs w:val="24"/>
        </w:rPr>
        <w:t>беседа, наблюдение, упражнения, решение проблемных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тесты.</w:t>
      </w:r>
    </w:p>
    <w:p>
      <w:pPr>
        <w:pStyle w:val="3"/>
        <w:spacing w:before="6"/>
        <w:rPr>
          <w:i/>
          <w:sz w:val="24"/>
          <w:szCs w:val="24"/>
        </w:rPr>
      </w:pPr>
      <w:r>
        <w:rPr>
          <w:i/>
          <w:sz w:val="24"/>
          <w:szCs w:val="24"/>
        </w:rPr>
        <w:t>Раздел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12.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Участие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в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мероприятиях.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30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ч.</w:t>
      </w:r>
    </w:p>
    <w:p>
      <w:pPr>
        <w:pStyle w:val="4"/>
        <w:spacing w:before="156" w:line="360" w:lineRule="auto"/>
        <w:ind w:left="659" w:right="609" w:firstLine="650"/>
        <w:rPr>
          <w:sz w:val="24"/>
          <w:szCs w:val="24"/>
        </w:rPr>
      </w:pPr>
      <w:r>
        <w:rPr>
          <w:b/>
          <w:sz w:val="24"/>
          <w:szCs w:val="24"/>
        </w:rPr>
        <w:t>Практика:</w:t>
      </w:r>
      <w:r>
        <w:rPr>
          <w:b/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формирование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команд,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практическая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работа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подготовке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к участию в конкурсах разного уровня, участие в конкурсах, организация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проведение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социальных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акций,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несение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Вахты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Памяти.</w:t>
      </w:r>
    </w:p>
    <w:p>
      <w:pPr>
        <w:spacing w:before="0" w:line="321" w:lineRule="exact"/>
        <w:ind w:left="659" w:right="0" w:firstLine="0"/>
        <w:jc w:val="both"/>
        <w:rPr>
          <w:sz w:val="24"/>
          <w:szCs w:val="24"/>
        </w:rPr>
      </w:pPr>
      <w:r>
        <w:rPr>
          <w:i/>
          <w:sz w:val="24"/>
          <w:szCs w:val="24"/>
        </w:rPr>
        <w:t>Формы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контроля:</w:t>
      </w:r>
      <w:r>
        <w:rPr>
          <w:i/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беседа,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наблюдение,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упражнения,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тесты.</w:t>
      </w:r>
    </w:p>
    <w:p>
      <w:pPr>
        <w:pStyle w:val="4"/>
        <w:spacing w:before="6"/>
        <w:ind w:left="0"/>
        <w:jc w:val="left"/>
        <w:rPr>
          <w:sz w:val="24"/>
          <w:szCs w:val="24"/>
        </w:rPr>
      </w:pPr>
    </w:p>
    <w:p>
      <w:pPr>
        <w:pStyle w:val="2"/>
        <w:jc w:val="both"/>
        <w:rPr>
          <w:sz w:val="24"/>
          <w:szCs w:val="24"/>
        </w:rPr>
      </w:pPr>
      <w:r>
        <w:rPr>
          <w:sz w:val="24"/>
          <w:szCs w:val="24"/>
        </w:rPr>
        <w:t>Планируемые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результаты</w:t>
      </w:r>
    </w:p>
    <w:p>
      <w:pPr>
        <w:spacing w:before="154" w:line="360" w:lineRule="auto"/>
        <w:ind w:left="602" w:right="4696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Подготовительно-организационный этап</w:t>
      </w:r>
      <w:r>
        <w:rPr>
          <w:b/>
          <w:spacing w:val="-67"/>
          <w:sz w:val="24"/>
          <w:szCs w:val="24"/>
        </w:rPr>
        <w:t xml:space="preserve"> </w:t>
      </w:r>
      <w:r>
        <w:rPr>
          <w:b/>
          <w:sz w:val="24"/>
          <w:szCs w:val="24"/>
        </w:rPr>
        <w:t>1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год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обучения</w:t>
      </w:r>
    </w:p>
    <w:p>
      <w:pPr>
        <w:pStyle w:val="2"/>
        <w:spacing w:before="59" w:line="240" w:lineRule="auto"/>
        <w:ind w:left="1310"/>
        <w:rPr>
          <w:sz w:val="24"/>
          <w:szCs w:val="24"/>
        </w:rPr>
      </w:pPr>
      <w:r>
        <w:rPr>
          <w:sz w:val="24"/>
          <w:szCs w:val="24"/>
        </w:rPr>
        <w:t>Предметные:</w:t>
      </w:r>
    </w:p>
    <w:p>
      <w:pPr>
        <w:spacing w:before="161" w:line="240" w:lineRule="auto"/>
        <w:ind w:left="743" w:right="0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Обучающийся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должен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знать:</w:t>
      </w:r>
    </w:p>
    <w:p>
      <w:pPr>
        <w:pStyle w:val="9"/>
        <w:numPr>
          <w:ilvl w:val="0"/>
          <w:numId w:val="3"/>
        </w:numPr>
        <w:tabs>
          <w:tab w:val="left" w:pos="1309"/>
          <w:tab w:val="left" w:pos="1310"/>
        </w:tabs>
        <w:spacing w:before="156" w:after="0" w:line="240" w:lineRule="auto"/>
        <w:ind w:left="1310" w:right="0" w:hanging="567"/>
        <w:jc w:val="left"/>
        <w:rPr>
          <w:sz w:val="24"/>
          <w:szCs w:val="24"/>
        </w:rPr>
      </w:pPr>
      <w:r>
        <w:rPr>
          <w:sz w:val="24"/>
          <w:szCs w:val="24"/>
        </w:rPr>
        <w:t>Этапы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становления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развития,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организационной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структуры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ВС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РФ.</w:t>
      </w:r>
    </w:p>
    <w:p>
      <w:pPr>
        <w:pStyle w:val="9"/>
        <w:numPr>
          <w:ilvl w:val="0"/>
          <w:numId w:val="3"/>
        </w:numPr>
        <w:tabs>
          <w:tab w:val="left" w:pos="1309"/>
          <w:tab w:val="left" w:pos="1310"/>
        </w:tabs>
        <w:spacing w:before="160" w:after="0" w:line="240" w:lineRule="auto"/>
        <w:ind w:left="1310" w:right="0" w:hanging="567"/>
        <w:jc w:val="left"/>
        <w:rPr>
          <w:sz w:val="24"/>
          <w:szCs w:val="24"/>
        </w:rPr>
      </w:pPr>
      <w:r>
        <w:rPr>
          <w:sz w:val="24"/>
          <w:szCs w:val="24"/>
        </w:rPr>
        <w:t>Виды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рода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войск</w:t>
      </w:r>
    </w:p>
    <w:p>
      <w:pPr>
        <w:pStyle w:val="9"/>
        <w:numPr>
          <w:ilvl w:val="0"/>
          <w:numId w:val="3"/>
        </w:numPr>
        <w:tabs>
          <w:tab w:val="left" w:pos="1310"/>
        </w:tabs>
        <w:spacing w:before="163" w:after="0" w:line="240" w:lineRule="auto"/>
        <w:ind w:left="1310" w:right="0" w:hanging="567"/>
        <w:jc w:val="both"/>
        <w:rPr>
          <w:sz w:val="24"/>
          <w:szCs w:val="24"/>
        </w:rPr>
      </w:pPr>
      <w:r>
        <w:rPr>
          <w:sz w:val="24"/>
          <w:szCs w:val="24"/>
        </w:rPr>
        <w:t>Воинский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устав,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назначение;</w:t>
      </w:r>
    </w:p>
    <w:p>
      <w:pPr>
        <w:pStyle w:val="9"/>
        <w:numPr>
          <w:ilvl w:val="0"/>
          <w:numId w:val="3"/>
        </w:numPr>
        <w:tabs>
          <w:tab w:val="left" w:pos="1310"/>
        </w:tabs>
        <w:spacing w:before="160" w:after="0" w:line="240" w:lineRule="auto"/>
        <w:ind w:left="602" w:right="610" w:firstLine="141"/>
        <w:jc w:val="both"/>
        <w:rPr>
          <w:sz w:val="24"/>
          <w:szCs w:val="24"/>
        </w:rPr>
      </w:pPr>
      <w:r>
        <w:rPr>
          <w:sz w:val="24"/>
          <w:szCs w:val="24"/>
        </w:rPr>
        <w:t>Содержательную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характеристику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уставов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внутренней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службы,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дисциплинарной,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гарнизонной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 караульной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служб.</w:t>
      </w:r>
    </w:p>
    <w:p>
      <w:pPr>
        <w:pStyle w:val="9"/>
        <w:numPr>
          <w:ilvl w:val="0"/>
          <w:numId w:val="3"/>
        </w:numPr>
        <w:tabs>
          <w:tab w:val="left" w:pos="1310"/>
        </w:tabs>
        <w:spacing w:before="0" w:after="0" w:line="240" w:lineRule="auto"/>
        <w:ind w:left="602" w:right="614" w:firstLine="141"/>
        <w:jc w:val="both"/>
        <w:rPr>
          <w:sz w:val="24"/>
          <w:szCs w:val="24"/>
        </w:rPr>
      </w:pPr>
      <w:r>
        <w:rPr>
          <w:sz w:val="24"/>
          <w:szCs w:val="24"/>
        </w:rPr>
        <w:t>Строевой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Устав,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приёмы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элементы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строевой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подготовки,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назначением.</w:t>
      </w:r>
    </w:p>
    <w:p>
      <w:pPr>
        <w:pStyle w:val="9"/>
        <w:numPr>
          <w:ilvl w:val="0"/>
          <w:numId w:val="3"/>
        </w:numPr>
        <w:tabs>
          <w:tab w:val="left" w:pos="1310"/>
        </w:tabs>
        <w:spacing w:before="0" w:after="0" w:line="240" w:lineRule="auto"/>
        <w:ind w:left="602" w:right="607" w:firstLine="141"/>
        <w:jc w:val="both"/>
        <w:rPr>
          <w:sz w:val="24"/>
          <w:szCs w:val="24"/>
        </w:rPr>
      </w:pPr>
      <w:r>
        <w:rPr>
          <w:sz w:val="24"/>
          <w:szCs w:val="24"/>
        </w:rPr>
        <w:t>Устройство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ТТХ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огнестрельного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оружия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(автомата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АК-74)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пневматических винтовок</w:t>
      </w:r>
    </w:p>
    <w:p>
      <w:pPr>
        <w:pStyle w:val="9"/>
        <w:numPr>
          <w:ilvl w:val="0"/>
          <w:numId w:val="3"/>
        </w:numPr>
        <w:tabs>
          <w:tab w:val="left" w:pos="1310"/>
        </w:tabs>
        <w:spacing w:before="0" w:after="0" w:line="240" w:lineRule="auto"/>
        <w:ind w:left="602" w:right="607" w:firstLine="141"/>
        <w:jc w:val="both"/>
        <w:rPr>
          <w:sz w:val="24"/>
          <w:szCs w:val="24"/>
        </w:rPr>
      </w:pPr>
      <w:r>
        <w:rPr>
          <w:sz w:val="24"/>
          <w:szCs w:val="24"/>
        </w:rPr>
        <w:t>Правила выполнения и технику безопасности при выполнении стрельб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пневматического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оружия.</w:t>
      </w:r>
    </w:p>
    <w:p>
      <w:pPr>
        <w:pStyle w:val="9"/>
        <w:numPr>
          <w:ilvl w:val="0"/>
          <w:numId w:val="3"/>
        </w:numPr>
        <w:tabs>
          <w:tab w:val="left" w:pos="1310"/>
        </w:tabs>
        <w:spacing w:before="1" w:after="0" w:line="240" w:lineRule="auto"/>
        <w:ind w:left="602" w:right="612" w:firstLine="141"/>
        <w:jc w:val="both"/>
        <w:rPr>
          <w:sz w:val="24"/>
          <w:szCs w:val="24"/>
        </w:rPr>
      </w:pPr>
      <w:r>
        <w:rPr>
          <w:sz w:val="24"/>
          <w:szCs w:val="24"/>
        </w:rPr>
        <w:t>Историю развития пневматического и огнестрельного оружия и основ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общевойскового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боя.</w:t>
      </w:r>
    </w:p>
    <w:p>
      <w:pPr>
        <w:pStyle w:val="9"/>
        <w:numPr>
          <w:ilvl w:val="0"/>
          <w:numId w:val="3"/>
        </w:numPr>
        <w:tabs>
          <w:tab w:val="left" w:pos="1310"/>
        </w:tabs>
        <w:spacing w:before="0" w:after="0" w:line="240" w:lineRule="auto"/>
        <w:ind w:left="602" w:right="614" w:firstLine="141"/>
        <w:jc w:val="both"/>
        <w:rPr>
          <w:sz w:val="24"/>
          <w:szCs w:val="24"/>
        </w:rPr>
      </w:pPr>
      <w:r>
        <w:rPr>
          <w:sz w:val="24"/>
          <w:szCs w:val="24"/>
        </w:rPr>
        <w:t>Возможности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применения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противотанковых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гранат,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приёмов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обнаружения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вражеских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мин,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преодоления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проходам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составе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отделения.</w:t>
      </w:r>
    </w:p>
    <w:p>
      <w:pPr>
        <w:pStyle w:val="9"/>
        <w:numPr>
          <w:ilvl w:val="0"/>
          <w:numId w:val="3"/>
        </w:numPr>
        <w:tabs>
          <w:tab w:val="left" w:pos="1380"/>
        </w:tabs>
        <w:spacing w:before="0" w:after="0" w:line="240" w:lineRule="auto"/>
        <w:ind w:left="602" w:right="613" w:firstLine="141"/>
        <w:jc w:val="both"/>
        <w:rPr>
          <w:sz w:val="24"/>
          <w:szCs w:val="24"/>
        </w:rPr>
      </w:pPr>
      <w:r>
        <w:rPr>
          <w:sz w:val="24"/>
          <w:szCs w:val="24"/>
        </w:rPr>
        <w:t>Правила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компасом,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ориентирование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местности,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относительно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определённых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предметов,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правила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подготовки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доклада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результатам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наблюдения за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объектом.</w:t>
      </w:r>
    </w:p>
    <w:p>
      <w:pPr>
        <w:pStyle w:val="9"/>
        <w:numPr>
          <w:ilvl w:val="0"/>
          <w:numId w:val="3"/>
        </w:numPr>
        <w:tabs>
          <w:tab w:val="left" w:pos="1380"/>
        </w:tabs>
        <w:spacing w:before="0" w:after="0" w:line="240" w:lineRule="auto"/>
        <w:ind w:left="602" w:right="606" w:firstLine="141"/>
        <w:jc w:val="both"/>
        <w:rPr>
          <w:sz w:val="24"/>
          <w:szCs w:val="24"/>
        </w:rPr>
      </w:pPr>
      <w:r>
        <w:rPr>
          <w:sz w:val="24"/>
          <w:szCs w:val="24"/>
        </w:rPr>
        <w:t>Правила оказания первой помощи при порезах, ссадинах, ушибах 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характеристику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травм.</w:t>
      </w:r>
    </w:p>
    <w:p>
      <w:pPr>
        <w:pStyle w:val="9"/>
        <w:numPr>
          <w:ilvl w:val="0"/>
          <w:numId w:val="3"/>
        </w:numPr>
        <w:tabs>
          <w:tab w:val="left" w:pos="1380"/>
        </w:tabs>
        <w:spacing w:before="0" w:after="0" w:line="240" w:lineRule="auto"/>
        <w:ind w:left="602" w:right="614" w:firstLine="141"/>
        <w:jc w:val="both"/>
        <w:rPr>
          <w:sz w:val="24"/>
          <w:szCs w:val="24"/>
        </w:rPr>
      </w:pPr>
      <w:r>
        <w:rPr>
          <w:sz w:val="24"/>
          <w:szCs w:val="24"/>
        </w:rPr>
        <w:t>Понятия тепловых и солнечных ударов, обморожений, первая помощь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спасении утопающего.</w:t>
      </w:r>
    </w:p>
    <w:p>
      <w:pPr>
        <w:pStyle w:val="9"/>
        <w:numPr>
          <w:ilvl w:val="0"/>
          <w:numId w:val="3"/>
        </w:numPr>
        <w:tabs>
          <w:tab w:val="left" w:pos="1310"/>
        </w:tabs>
        <w:spacing w:before="0" w:after="0" w:line="240" w:lineRule="auto"/>
        <w:ind w:left="602" w:right="606" w:firstLine="141"/>
        <w:jc w:val="both"/>
        <w:rPr>
          <w:sz w:val="24"/>
          <w:szCs w:val="24"/>
        </w:rPr>
      </w:pPr>
      <w:r>
        <w:rPr>
          <w:sz w:val="24"/>
          <w:szCs w:val="24"/>
        </w:rPr>
        <w:t>Характеристику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реанимационных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мероприятий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ИВЛ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НМС.</w:t>
      </w:r>
    </w:p>
    <w:p>
      <w:pPr>
        <w:pStyle w:val="9"/>
        <w:numPr>
          <w:ilvl w:val="0"/>
          <w:numId w:val="3"/>
        </w:numPr>
        <w:tabs>
          <w:tab w:val="left" w:pos="1379"/>
          <w:tab w:val="left" w:pos="1380"/>
        </w:tabs>
        <w:spacing w:before="0" w:after="0" w:line="240" w:lineRule="auto"/>
        <w:ind w:left="1379" w:right="0" w:hanging="637"/>
        <w:jc w:val="left"/>
        <w:rPr>
          <w:sz w:val="24"/>
          <w:szCs w:val="24"/>
        </w:rPr>
      </w:pPr>
      <w:r>
        <w:rPr>
          <w:sz w:val="24"/>
          <w:szCs w:val="24"/>
        </w:rPr>
        <w:t>Права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ответственности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военнослужащих,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воинскую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обязанность,</w:t>
      </w:r>
    </w:p>
    <w:p>
      <w:pPr>
        <w:pStyle w:val="9"/>
        <w:numPr>
          <w:ilvl w:val="0"/>
          <w:numId w:val="3"/>
        </w:numPr>
        <w:tabs>
          <w:tab w:val="left" w:pos="1380"/>
        </w:tabs>
        <w:spacing w:before="153" w:after="0" w:line="240" w:lineRule="auto"/>
        <w:ind w:left="1379" w:right="0" w:hanging="637"/>
        <w:jc w:val="both"/>
        <w:rPr>
          <w:sz w:val="24"/>
          <w:szCs w:val="24"/>
        </w:rPr>
      </w:pPr>
      <w:r>
        <w:rPr>
          <w:sz w:val="24"/>
          <w:szCs w:val="24"/>
        </w:rPr>
        <w:t>Понятия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воинском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учёте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назначении.</w:t>
      </w:r>
    </w:p>
    <w:p>
      <w:pPr>
        <w:pStyle w:val="9"/>
        <w:numPr>
          <w:ilvl w:val="0"/>
          <w:numId w:val="3"/>
        </w:numPr>
        <w:tabs>
          <w:tab w:val="left" w:pos="1380"/>
        </w:tabs>
        <w:spacing w:before="74" w:after="0" w:line="360" w:lineRule="auto"/>
        <w:ind w:left="602" w:right="610" w:firstLine="141"/>
        <w:jc w:val="both"/>
        <w:rPr>
          <w:sz w:val="24"/>
          <w:szCs w:val="24"/>
        </w:rPr>
      </w:pPr>
      <w:r>
        <w:rPr>
          <w:sz w:val="24"/>
          <w:szCs w:val="24"/>
        </w:rPr>
        <w:t>Системы оповещения и информирования об опасности чрезвычайных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ситуаций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мирного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времени,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правила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пользования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индивидуальной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аптечкой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АИ-2,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индивидуальным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противохимическим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пакетом ИПП-8, противогазами ГП-5, ГП-7, костюмами ОЗК, Л1, технологии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самостоятельного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изготовления ватно-марлевой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повязки.</w:t>
      </w:r>
    </w:p>
    <w:p>
      <w:pPr>
        <w:pStyle w:val="9"/>
        <w:numPr>
          <w:ilvl w:val="0"/>
          <w:numId w:val="3"/>
        </w:numPr>
        <w:tabs>
          <w:tab w:val="left" w:pos="1380"/>
        </w:tabs>
        <w:spacing w:before="0" w:after="0" w:line="360" w:lineRule="auto"/>
        <w:ind w:left="602" w:right="610" w:firstLine="141"/>
        <w:jc w:val="both"/>
        <w:rPr>
          <w:sz w:val="24"/>
          <w:szCs w:val="24"/>
        </w:rPr>
      </w:pPr>
      <w:r>
        <w:rPr>
          <w:sz w:val="24"/>
          <w:szCs w:val="24"/>
        </w:rPr>
        <w:t>Организацию проведения аварийно-спасательных работ в зонах ЧС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современные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средства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пожаротушения.</w:t>
      </w:r>
    </w:p>
    <w:p>
      <w:pPr>
        <w:pStyle w:val="9"/>
        <w:numPr>
          <w:ilvl w:val="0"/>
          <w:numId w:val="3"/>
        </w:numPr>
        <w:tabs>
          <w:tab w:val="left" w:pos="1380"/>
        </w:tabs>
        <w:spacing w:before="0" w:after="0" w:line="360" w:lineRule="auto"/>
        <w:ind w:left="602" w:right="614" w:firstLine="141"/>
        <w:jc w:val="both"/>
        <w:rPr>
          <w:sz w:val="24"/>
          <w:szCs w:val="24"/>
        </w:rPr>
      </w:pPr>
      <w:r>
        <w:rPr>
          <w:sz w:val="24"/>
          <w:szCs w:val="24"/>
        </w:rPr>
        <w:t>ЧС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природного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характера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способы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защиты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населения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последствий.</w:t>
      </w:r>
    </w:p>
    <w:p>
      <w:pPr>
        <w:pStyle w:val="9"/>
        <w:numPr>
          <w:ilvl w:val="0"/>
          <w:numId w:val="3"/>
        </w:numPr>
        <w:tabs>
          <w:tab w:val="left" w:pos="1380"/>
        </w:tabs>
        <w:spacing w:before="0" w:after="0" w:line="360" w:lineRule="auto"/>
        <w:ind w:left="602" w:right="605" w:firstLine="141"/>
        <w:jc w:val="both"/>
        <w:rPr>
          <w:sz w:val="24"/>
          <w:szCs w:val="24"/>
        </w:rPr>
      </w:pPr>
      <w:r>
        <w:rPr>
          <w:sz w:val="24"/>
          <w:szCs w:val="24"/>
        </w:rPr>
        <w:t>Основы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ориентирования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местности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выхода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населённым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пунктам,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правила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методы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оборудования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временного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укрытия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возможности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технологию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оборудования,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разновидность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зимних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укрытий.</w:t>
      </w:r>
    </w:p>
    <w:p>
      <w:pPr>
        <w:pStyle w:val="9"/>
        <w:numPr>
          <w:ilvl w:val="0"/>
          <w:numId w:val="3"/>
        </w:numPr>
        <w:tabs>
          <w:tab w:val="left" w:pos="1380"/>
        </w:tabs>
        <w:spacing w:before="0" w:after="0" w:line="362" w:lineRule="auto"/>
        <w:ind w:left="602" w:right="605" w:firstLine="141"/>
        <w:jc w:val="both"/>
        <w:rPr>
          <w:sz w:val="24"/>
          <w:szCs w:val="24"/>
        </w:rPr>
      </w:pPr>
      <w:r>
        <w:rPr>
          <w:sz w:val="24"/>
          <w:szCs w:val="24"/>
        </w:rPr>
        <w:t>Типы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костров,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способы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разведения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костра,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правила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питания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экстремальных условиях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способы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добычи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 приготовления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пищи.</w:t>
      </w:r>
    </w:p>
    <w:p>
      <w:pPr>
        <w:pStyle w:val="9"/>
        <w:numPr>
          <w:ilvl w:val="0"/>
          <w:numId w:val="3"/>
        </w:numPr>
        <w:tabs>
          <w:tab w:val="left" w:pos="1380"/>
        </w:tabs>
        <w:spacing w:before="0" w:after="0" w:line="317" w:lineRule="exact"/>
        <w:ind w:left="1379" w:right="0" w:hanging="637"/>
        <w:jc w:val="both"/>
        <w:rPr>
          <w:sz w:val="24"/>
          <w:szCs w:val="24"/>
        </w:rPr>
      </w:pPr>
      <w:r>
        <w:rPr>
          <w:sz w:val="24"/>
          <w:szCs w:val="24"/>
        </w:rPr>
        <w:t>Туристические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узлы,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типы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туристических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веревок.</w:t>
      </w:r>
    </w:p>
    <w:p>
      <w:pPr>
        <w:pStyle w:val="9"/>
        <w:numPr>
          <w:ilvl w:val="0"/>
          <w:numId w:val="3"/>
        </w:numPr>
        <w:tabs>
          <w:tab w:val="left" w:pos="1380"/>
        </w:tabs>
        <w:spacing w:before="160" w:after="0" w:line="360" w:lineRule="auto"/>
        <w:ind w:left="602" w:right="613" w:firstLine="141"/>
        <w:jc w:val="both"/>
        <w:rPr>
          <w:sz w:val="24"/>
          <w:szCs w:val="24"/>
        </w:rPr>
      </w:pPr>
      <w:r>
        <w:rPr>
          <w:sz w:val="24"/>
          <w:szCs w:val="24"/>
        </w:rPr>
        <w:t>Правила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поведение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различных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местах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ситуациях,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правила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поведения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конфликте.</w:t>
      </w:r>
    </w:p>
    <w:p>
      <w:pPr>
        <w:pStyle w:val="2"/>
        <w:spacing w:before="6"/>
        <w:ind w:left="743"/>
        <w:jc w:val="both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должен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уметь:</w:t>
      </w:r>
    </w:p>
    <w:p>
      <w:pPr>
        <w:pStyle w:val="9"/>
        <w:numPr>
          <w:ilvl w:val="0"/>
          <w:numId w:val="4"/>
        </w:numPr>
        <w:tabs>
          <w:tab w:val="left" w:pos="1309"/>
          <w:tab w:val="left" w:pos="1310"/>
        </w:tabs>
        <w:spacing w:before="156" w:after="0" w:line="240" w:lineRule="auto"/>
        <w:ind w:left="1310" w:right="0" w:hanging="567"/>
        <w:jc w:val="left"/>
        <w:rPr>
          <w:sz w:val="24"/>
          <w:szCs w:val="24"/>
        </w:rPr>
      </w:pPr>
      <w:r>
        <w:rPr>
          <w:sz w:val="24"/>
          <w:szCs w:val="24"/>
        </w:rPr>
        <w:t>Выполнять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приемы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 элементы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строевой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подготовки.</w:t>
      </w:r>
    </w:p>
    <w:p>
      <w:pPr>
        <w:pStyle w:val="9"/>
        <w:numPr>
          <w:ilvl w:val="0"/>
          <w:numId w:val="4"/>
        </w:numPr>
        <w:tabs>
          <w:tab w:val="left" w:pos="1309"/>
          <w:tab w:val="left" w:pos="1310"/>
        </w:tabs>
        <w:spacing w:before="160" w:after="0" w:line="240" w:lineRule="auto"/>
        <w:ind w:left="1310" w:right="0" w:hanging="567"/>
        <w:jc w:val="left"/>
        <w:rPr>
          <w:sz w:val="24"/>
          <w:szCs w:val="24"/>
        </w:rPr>
      </w:pPr>
      <w:r>
        <w:rPr>
          <w:sz w:val="24"/>
          <w:szCs w:val="24"/>
        </w:rPr>
        <w:t>Стрелять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пневматической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винтовки.</w:t>
      </w:r>
    </w:p>
    <w:p>
      <w:pPr>
        <w:pStyle w:val="9"/>
        <w:numPr>
          <w:ilvl w:val="0"/>
          <w:numId w:val="4"/>
        </w:numPr>
        <w:tabs>
          <w:tab w:val="left" w:pos="1309"/>
          <w:tab w:val="left" w:pos="1310"/>
        </w:tabs>
        <w:spacing w:before="161" w:after="0" w:line="240" w:lineRule="auto"/>
        <w:ind w:left="1310" w:right="0" w:hanging="567"/>
        <w:jc w:val="left"/>
        <w:rPr>
          <w:sz w:val="24"/>
          <w:szCs w:val="24"/>
        </w:rPr>
      </w:pPr>
      <w:r>
        <w:rPr>
          <w:sz w:val="24"/>
          <w:szCs w:val="24"/>
        </w:rPr>
        <w:t>Выполнять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разборку/сборку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макета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автомата АК-74.</w:t>
      </w:r>
    </w:p>
    <w:p>
      <w:pPr>
        <w:pStyle w:val="9"/>
        <w:numPr>
          <w:ilvl w:val="0"/>
          <w:numId w:val="4"/>
        </w:numPr>
        <w:tabs>
          <w:tab w:val="left" w:pos="1309"/>
          <w:tab w:val="left" w:pos="1310"/>
        </w:tabs>
        <w:spacing w:before="160" w:after="0" w:line="240" w:lineRule="auto"/>
        <w:ind w:left="1310" w:right="0" w:hanging="567"/>
        <w:jc w:val="left"/>
        <w:rPr>
          <w:sz w:val="24"/>
          <w:szCs w:val="24"/>
        </w:rPr>
      </w:pPr>
      <w:r>
        <w:rPr>
          <w:sz w:val="24"/>
          <w:szCs w:val="24"/>
        </w:rPr>
        <w:t>Уметь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метать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гранату, искать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мины.</w:t>
      </w:r>
    </w:p>
    <w:p>
      <w:pPr>
        <w:pStyle w:val="9"/>
        <w:numPr>
          <w:ilvl w:val="0"/>
          <w:numId w:val="4"/>
        </w:numPr>
        <w:tabs>
          <w:tab w:val="left" w:pos="1309"/>
          <w:tab w:val="left" w:pos="1310"/>
        </w:tabs>
        <w:spacing w:before="163" w:after="0" w:line="240" w:lineRule="auto"/>
        <w:ind w:left="1310" w:right="0" w:hanging="567"/>
        <w:jc w:val="left"/>
        <w:rPr>
          <w:sz w:val="24"/>
          <w:szCs w:val="24"/>
        </w:rPr>
      </w:pPr>
      <w:r>
        <w:rPr>
          <w:sz w:val="24"/>
          <w:szCs w:val="24"/>
        </w:rPr>
        <w:t>Работать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компасом,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уметь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найти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магнитный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азимут.</w:t>
      </w:r>
    </w:p>
    <w:p>
      <w:pPr>
        <w:pStyle w:val="9"/>
        <w:numPr>
          <w:ilvl w:val="0"/>
          <w:numId w:val="4"/>
        </w:numPr>
        <w:tabs>
          <w:tab w:val="left" w:pos="1309"/>
          <w:tab w:val="left" w:pos="1310"/>
        </w:tabs>
        <w:spacing w:before="160" w:after="0" w:line="360" w:lineRule="auto"/>
        <w:ind w:left="602" w:right="607" w:firstLine="141"/>
        <w:jc w:val="left"/>
        <w:rPr>
          <w:sz w:val="24"/>
          <w:szCs w:val="24"/>
        </w:rPr>
      </w:pPr>
      <w:r>
        <w:rPr>
          <w:sz w:val="24"/>
          <w:szCs w:val="24"/>
        </w:rPr>
        <w:t>Оказать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первую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помощи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порезах,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ссадинах,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ушибах,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тепловых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солнечных ударах,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обморожениях.</w:t>
      </w:r>
    </w:p>
    <w:p>
      <w:pPr>
        <w:pStyle w:val="9"/>
        <w:numPr>
          <w:ilvl w:val="0"/>
          <w:numId w:val="4"/>
        </w:numPr>
        <w:tabs>
          <w:tab w:val="left" w:pos="1309"/>
          <w:tab w:val="left" w:pos="1310"/>
        </w:tabs>
        <w:spacing w:before="0" w:after="0" w:line="321" w:lineRule="exact"/>
        <w:ind w:left="1310" w:right="0" w:hanging="567"/>
        <w:jc w:val="left"/>
        <w:rPr>
          <w:sz w:val="24"/>
          <w:szCs w:val="24"/>
        </w:rPr>
      </w:pPr>
      <w:r>
        <w:rPr>
          <w:sz w:val="24"/>
          <w:szCs w:val="24"/>
        </w:rPr>
        <w:t>Выполнить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реанимационные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мероприятия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65"/>
          <w:sz w:val="24"/>
          <w:szCs w:val="24"/>
        </w:rPr>
        <w:t xml:space="preserve"> </w:t>
      </w:r>
      <w:r>
        <w:rPr>
          <w:sz w:val="24"/>
          <w:szCs w:val="24"/>
        </w:rPr>
        <w:t>ИВЛ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НМС.</w:t>
      </w:r>
    </w:p>
    <w:p>
      <w:pPr>
        <w:pStyle w:val="9"/>
        <w:numPr>
          <w:ilvl w:val="0"/>
          <w:numId w:val="4"/>
        </w:numPr>
        <w:tabs>
          <w:tab w:val="left" w:pos="1309"/>
          <w:tab w:val="left" w:pos="1310"/>
        </w:tabs>
        <w:spacing w:before="163" w:after="0" w:line="240" w:lineRule="auto"/>
        <w:ind w:left="1310" w:right="0" w:hanging="567"/>
        <w:jc w:val="left"/>
        <w:rPr>
          <w:sz w:val="24"/>
          <w:szCs w:val="24"/>
        </w:rPr>
      </w:pPr>
      <w:r>
        <w:rPr>
          <w:sz w:val="24"/>
          <w:szCs w:val="24"/>
        </w:rPr>
        <w:t>Правильно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надеть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противогаз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ГП-5,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ГП-7.</w:t>
      </w:r>
    </w:p>
    <w:p>
      <w:pPr>
        <w:pStyle w:val="9"/>
        <w:numPr>
          <w:ilvl w:val="0"/>
          <w:numId w:val="4"/>
        </w:numPr>
        <w:tabs>
          <w:tab w:val="left" w:pos="1309"/>
          <w:tab w:val="left" w:pos="1310"/>
        </w:tabs>
        <w:spacing w:before="161" w:after="0" w:line="240" w:lineRule="auto"/>
        <w:ind w:left="1310" w:right="0" w:hanging="567"/>
        <w:jc w:val="left"/>
        <w:rPr>
          <w:sz w:val="24"/>
          <w:szCs w:val="24"/>
        </w:rPr>
      </w:pPr>
      <w:r>
        <w:rPr>
          <w:sz w:val="24"/>
          <w:szCs w:val="24"/>
        </w:rPr>
        <w:t>Правильно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надеть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костюм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ОЗК,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Л-1.</w:t>
      </w:r>
    </w:p>
    <w:p>
      <w:pPr>
        <w:pStyle w:val="9"/>
        <w:numPr>
          <w:ilvl w:val="0"/>
          <w:numId w:val="4"/>
        </w:numPr>
        <w:tabs>
          <w:tab w:val="left" w:pos="1309"/>
          <w:tab w:val="left" w:pos="1310"/>
        </w:tabs>
        <w:spacing w:before="160" w:after="0" w:line="240" w:lineRule="auto"/>
        <w:ind w:left="1310" w:right="0" w:hanging="567"/>
        <w:jc w:val="left"/>
        <w:rPr>
          <w:sz w:val="24"/>
          <w:szCs w:val="24"/>
        </w:rPr>
      </w:pPr>
      <w:r>
        <w:rPr>
          <w:sz w:val="24"/>
          <w:szCs w:val="24"/>
        </w:rPr>
        <w:t>Самостоятельно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изготовить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ватно-марлевую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повязку.</w:t>
      </w:r>
    </w:p>
    <w:p>
      <w:pPr>
        <w:pStyle w:val="9"/>
        <w:numPr>
          <w:ilvl w:val="0"/>
          <w:numId w:val="4"/>
        </w:numPr>
        <w:tabs>
          <w:tab w:val="left" w:pos="1309"/>
          <w:tab w:val="left" w:pos="1310"/>
        </w:tabs>
        <w:spacing w:before="160" w:after="0" w:line="240" w:lineRule="auto"/>
        <w:ind w:left="1310" w:right="0" w:hanging="567"/>
        <w:jc w:val="left"/>
        <w:rPr>
          <w:sz w:val="24"/>
          <w:szCs w:val="24"/>
        </w:rPr>
      </w:pPr>
      <w:r>
        <w:rPr>
          <w:sz w:val="24"/>
          <w:szCs w:val="24"/>
        </w:rPr>
        <w:t>Вести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себя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ЧС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природного характера.</w:t>
      </w:r>
    </w:p>
    <w:p>
      <w:pPr>
        <w:pStyle w:val="9"/>
        <w:numPr>
          <w:ilvl w:val="0"/>
          <w:numId w:val="4"/>
        </w:numPr>
        <w:tabs>
          <w:tab w:val="left" w:pos="1309"/>
          <w:tab w:val="left" w:pos="1310"/>
        </w:tabs>
        <w:spacing w:before="74" w:after="0" w:line="240" w:lineRule="auto"/>
        <w:ind w:left="1310" w:right="0" w:hanging="567"/>
        <w:jc w:val="left"/>
        <w:rPr>
          <w:sz w:val="24"/>
          <w:szCs w:val="24"/>
        </w:rPr>
      </w:pPr>
      <w:r>
        <w:rPr>
          <w:sz w:val="24"/>
          <w:szCs w:val="24"/>
        </w:rPr>
        <w:t>Ориентироваться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местности,</w:t>
      </w:r>
    </w:p>
    <w:p>
      <w:pPr>
        <w:pStyle w:val="9"/>
        <w:numPr>
          <w:ilvl w:val="0"/>
          <w:numId w:val="4"/>
        </w:numPr>
        <w:tabs>
          <w:tab w:val="left" w:pos="1309"/>
          <w:tab w:val="left" w:pos="1310"/>
        </w:tabs>
        <w:spacing w:before="161" w:after="0" w:line="240" w:lineRule="auto"/>
        <w:ind w:left="1310" w:right="0" w:hanging="567"/>
        <w:jc w:val="left"/>
        <w:rPr>
          <w:sz w:val="24"/>
          <w:szCs w:val="24"/>
        </w:rPr>
      </w:pPr>
      <w:r>
        <w:rPr>
          <w:sz w:val="24"/>
          <w:szCs w:val="24"/>
        </w:rPr>
        <w:t>Вязать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узлы.</w:t>
      </w:r>
    </w:p>
    <w:p>
      <w:pPr>
        <w:pStyle w:val="2"/>
        <w:spacing w:before="165"/>
        <w:ind w:left="602"/>
        <w:rPr>
          <w:sz w:val="24"/>
          <w:szCs w:val="24"/>
        </w:rPr>
      </w:pPr>
      <w:r>
        <w:rPr>
          <w:sz w:val="24"/>
          <w:szCs w:val="24"/>
        </w:rPr>
        <w:t>Метапредметные:</w:t>
      </w:r>
    </w:p>
    <w:p>
      <w:pPr>
        <w:pStyle w:val="9"/>
        <w:numPr>
          <w:ilvl w:val="1"/>
          <w:numId w:val="4"/>
        </w:numPr>
        <w:tabs>
          <w:tab w:val="left" w:pos="1380"/>
        </w:tabs>
        <w:spacing w:before="156" w:after="0" w:line="240" w:lineRule="auto"/>
        <w:ind w:left="1379" w:right="0" w:hanging="361"/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Регулятивные:</w:t>
      </w:r>
    </w:p>
    <w:p>
      <w:pPr>
        <w:pStyle w:val="9"/>
        <w:numPr>
          <w:ilvl w:val="0"/>
          <w:numId w:val="5"/>
        </w:numPr>
        <w:tabs>
          <w:tab w:val="left" w:pos="1169"/>
        </w:tabs>
        <w:spacing w:before="162" w:after="0" w:line="355" w:lineRule="auto"/>
        <w:ind w:left="1168" w:right="611" w:hanging="567"/>
        <w:jc w:val="both"/>
        <w:rPr>
          <w:sz w:val="24"/>
          <w:szCs w:val="24"/>
        </w:rPr>
      </w:pPr>
      <w:r>
        <w:rPr>
          <w:sz w:val="24"/>
          <w:szCs w:val="24"/>
        </w:rPr>
        <w:t>уметь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самостоятельно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определять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своего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обучения,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ставить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формулировать для себя новые задачи в познавательной деятельности,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развивать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мотивы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интересы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своей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познавательной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деятельности;</w:t>
      </w:r>
    </w:p>
    <w:p>
      <w:pPr>
        <w:pStyle w:val="9"/>
        <w:numPr>
          <w:ilvl w:val="0"/>
          <w:numId w:val="5"/>
        </w:numPr>
        <w:tabs>
          <w:tab w:val="left" w:pos="1169"/>
        </w:tabs>
        <w:spacing w:before="8" w:after="0" w:line="355" w:lineRule="auto"/>
        <w:ind w:left="1168" w:right="612" w:hanging="567"/>
        <w:jc w:val="both"/>
        <w:rPr>
          <w:sz w:val="24"/>
          <w:szCs w:val="24"/>
        </w:rPr>
      </w:pPr>
      <w:r>
        <w:rPr>
          <w:sz w:val="24"/>
          <w:szCs w:val="24"/>
        </w:rPr>
        <w:t>уметь оценивать правильность выполнения учебной задачи в области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безопасности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жизнедеятельности,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собственные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возможности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её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решения.</w:t>
      </w:r>
    </w:p>
    <w:p>
      <w:pPr>
        <w:pStyle w:val="9"/>
        <w:numPr>
          <w:ilvl w:val="1"/>
          <w:numId w:val="4"/>
        </w:numPr>
        <w:tabs>
          <w:tab w:val="left" w:pos="1380"/>
        </w:tabs>
        <w:spacing w:before="10" w:after="0" w:line="240" w:lineRule="auto"/>
        <w:ind w:left="1379" w:right="0" w:hanging="36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Познавательные:</w:t>
      </w:r>
    </w:p>
    <w:p>
      <w:pPr>
        <w:pStyle w:val="9"/>
        <w:numPr>
          <w:ilvl w:val="0"/>
          <w:numId w:val="5"/>
        </w:numPr>
        <w:tabs>
          <w:tab w:val="left" w:pos="1169"/>
        </w:tabs>
        <w:spacing w:before="159" w:after="0" w:line="350" w:lineRule="auto"/>
        <w:ind w:left="1168" w:right="611" w:hanging="567"/>
        <w:jc w:val="both"/>
        <w:rPr>
          <w:sz w:val="24"/>
          <w:szCs w:val="24"/>
        </w:rPr>
      </w:pPr>
      <w:r>
        <w:rPr>
          <w:sz w:val="24"/>
          <w:szCs w:val="24"/>
        </w:rPr>
        <w:t>уметь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определять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понятия,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создавать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обобщения,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устанавливать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аналогии,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классификации;</w:t>
      </w:r>
    </w:p>
    <w:p>
      <w:pPr>
        <w:pStyle w:val="9"/>
        <w:numPr>
          <w:ilvl w:val="0"/>
          <w:numId w:val="5"/>
        </w:numPr>
        <w:tabs>
          <w:tab w:val="left" w:pos="1169"/>
        </w:tabs>
        <w:spacing w:before="16" w:after="0" w:line="357" w:lineRule="auto"/>
        <w:ind w:left="1168" w:right="608" w:hanging="567"/>
        <w:jc w:val="both"/>
        <w:rPr>
          <w:sz w:val="24"/>
          <w:szCs w:val="24"/>
        </w:rPr>
      </w:pPr>
      <w:r>
        <w:rPr>
          <w:sz w:val="24"/>
          <w:szCs w:val="24"/>
        </w:rPr>
        <w:t>самостоятельно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выбирать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критерии,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устанавливать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причинно-следственные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связи,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строить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логическое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рассуждение,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умозаключение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 делать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выводы.</w:t>
      </w:r>
    </w:p>
    <w:p>
      <w:pPr>
        <w:pStyle w:val="9"/>
        <w:numPr>
          <w:ilvl w:val="1"/>
          <w:numId w:val="4"/>
        </w:numPr>
        <w:tabs>
          <w:tab w:val="left" w:pos="1380"/>
        </w:tabs>
        <w:spacing w:before="0" w:after="0" w:line="321" w:lineRule="exact"/>
        <w:ind w:left="1379" w:right="0" w:hanging="36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Коммуникативные:</w:t>
      </w:r>
    </w:p>
    <w:p>
      <w:pPr>
        <w:pStyle w:val="9"/>
        <w:numPr>
          <w:ilvl w:val="0"/>
          <w:numId w:val="5"/>
        </w:numPr>
        <w:tabs>
          <w:tab w:val="left" w:pos="1169"/>
        </w:tabs>
        <w:spacing w:before="160" w:after="0" w:line="357" w:lineRule="auto"/>
        <w:ind w:left="1168" w:right="612" w:hanging="567"/>
        <w:jc w:val="both"/>
        <w:rPr>
          <w:sz w:val="24"/>
          <w:szCs w:val="24"/>
        </w:rPr>
      </w:pPr>
      <w:r>
        <w:rPr>
          <w:sz w:val="24"/>
          <w:szCs w:val="24"/>
        </w:rPr>
        <w:t>уметь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организовывать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сотрудничество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совместную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деятельность с учителем и сверстниками; работать индивидуально и 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группе;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находить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решение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разрешать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конфликты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согласования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позиций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учёта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интересов;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формулировать,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аргументировать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отстаивать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своё мнение.</w:t>
      </w:r>
    </w:p>
    <w:p>
      <w:pPr>
        <w:pStyle w:val="2"/>
        <w:spacing w:before="11" w:line="360" w:lineRule="auto"/>
        <w:ind w:left="602" w:right="7761"/>
        <w:jc w:val="both"/>
        <w:rPr>
          <w:sz w:val="24"/>
          <w:szCs w:val="24"/>
        </w:rPr>
      </w:pPr>
      <w:r>
        <w:rPr>
          <w:sz w:val="24"/>
          <w:szCs w:val="24"/>
        </w:rPr>
        <w:t>Обучающий этап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год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обучения</w:t>
      </w:r>
    </w:p>
    <w:p>
      <w:pPr>
        <w:spacing w:before="0" w:line="321" w:lineRule="exact"/>
        <w:ind w:left="1310" w:right="0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Предметные:</w:t>
      </w:r>
    </w:p>
    <w:p>
      <w:pPr>
        <w:pStyle w:val="2"/>
        <w:spacing w:before="161"/>
        <w:ind w:left="1310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должен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знать:</w:t>
      </w:r>
    </w:p>
    <w:p>
      <w:pPr>
        <w:pStyle w:val="9"/>
        <w:numPr>
          <w:ilvl w:val="0"/>
          <w:numId w:val="6"/>
        </w:numPr>
        <w:tabs>
          <w:tab w:val="left" w:pos="1309"/>
          <w:tab w:val="left" w:pos="1310"/>
        </w:tabs>
        <w:spacing w:before="158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Этапы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становления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развития,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организационной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структуры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ВС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РФ.</w:t>
      </w:r>
    </w:p>
    <w:p>
      <w:pPr>
        <w:pStyle w:val="9"/>
        <w:numPr>
          <w:ilvl w:val="0"/>
          <w:numId w:val="6"/>
        </w:numPr>
        <w:tabs>
          <w:tab w:val="left" w:pos="1309"/>
          <w:tab w:val="left" w:pos="1310"/>
        </w:tabs>
        <w:spacing w:before="161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Виды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рода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войск</w:t>
      </w:r>
    </w:p>
    <w:p>
      <w:pPr>
        <w:pStyle w:val="9"/>
        <w:numPr>
          <w:ilvl w:val="0"/>
          <w:numId w:val="6"/>
        </w:numPr>
        <w:tabs>
          <w:tab w:val="left" w:pos="1309"/>
          <w:tab w:val="left" w:pos="1310"/>
        </w:tabs>
        <w:spacing w:before="160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Воинский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устав,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назначение;</w:t>
      </w:r>
    </w:p>
    <w:p>
      <w:pPr>
        <w:pStyle w:val="9"/>
        <w:numPr>
          <w:ilvl w:val="0"/>
          <w:numId w:val="6"/>
        </w:numPr>
        <w:tabs>
          <w:tab w:val="left" w:pos="1310"/>
        </w:tabs>
        <w:spacing w:before="74" w:after="0" w:line="360" w:lineRule="auto"/>
        <w:ind w:left="602" w:right="608" w:firstLine="0"/>
        <w:jc w:val="both"/>
        <w:rPr>
          <w:sz w:val="24"/>
          <w:szCs w:val="24"/>
        </w:rPr>
      </w:pPr>
      <w:r>
        <w:rPr>
          <w:sz w:val="24"/>
          <w:szCs w:val="24"/>
        </w:rPr>
        <w:t>Функции и задачи Вооружённых сил страны в преломлении истории: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становление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охрана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границ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государства,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военные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конфликты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разрешение,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развязывание военных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действий.</w:t>
      </w:r>
    </w:p>
    <w:p>
      <w:pPr>
        <w:pStyle w:val="9"/>
        <w:numPr>
          <w:ilvl w:val="0"/>
          <w:numId w:val="6"/>
        </w:numPr>
        <w:tabs>
          <w:tab w:val="left" w:pos="1310"/>
        </w:tabs>
        <w:spacing w:before="0" w:after="0" w:line="362" w:lineRule="auto"/>
        <w:ind w:left="602" w:right="610" w:firstLine="0"/>
        <w:jc w:val="both"/>
        <w:rPr>
          <w:sz w:val="24"/>
          <w:szCs w:val="24"/>
        </w:rPr>
      </w:pPr>
      <w:r>
        <w:rPr>
          <w:sz w:val="24"/>
          <w:szCs w:val="24"/>
        </w:rPr>
        <w:t>Содержательную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характеристику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уставов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внутренней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службы,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дисциплинарной,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гарнизонной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 караульной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служб.</w:t>
      </w:r>
    </w:p>
    <w:p>
      <w:pPr>
        <w:pStyle w:val="9"/>
        <w:numPr>
          <w:ilvl w:val="0"/>
          <w:numId w:val="6"/>
        </w:numPr>
        <w:tabs>
          <w:tab w:val="left" w:pos="1310"/>
        </w:tabs>
        <w:spacing w:before="0" w:after="0" w:line="360" w:lineRule="auto"/>
        <w:ind w:left="602" w:right="614" w:firstLine="0"/>
        <w:jc w:val="both"/>
        <w:rPr>
          <w:sz w:val="24"/>
          <w:szCs w:val="24"/>
        </w:rPr>
      </w:pPr>
      <w:r>
        <w:rPr>
          <w:sz w:val="24"/>
          <w:szCs w:val="24"/>
        </w:rPr>
        <w:t>Строевой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Устав,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приёмы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элементы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строевой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подготовки,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назначением.</w:t>
      </w:r>
    </w:p>
    <w:p>
      <w:pPr>
        <w:pStyle w:val="9"/>
        <w:numPr>
          <w:ilvl w:val="0"/>
          <w:numId w:val="6"/>
        </w:numPr>
        <w:tabs>
          <w:tab w:val="left" w:pos="1310"/>
        </w:tabs>
        <w:spacing w:before="0" w:after="0" w:line="360" w:lineRule="auto"/>
        <w:ind w:left="602" w:right="607" w:firstLine="0"/>
        <w:jc w:val="both"/>
        <w:rPr>
          <w:sz w:val="24"/>
          <w:szCs w:val="24"/>
        </w:rPr>
      </w:pPr>
      <w:r>
        <w:rPr>
          <w:sz w:val="24"/>
          <w:szCs w:val="24"/>
        </w:rPr>
        <w:t>Устройство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ТТХ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огнестрельного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оружия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(автомата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АК-74)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пневматических винтовок</w:t>
      </w:r>
    </w:p>
    <w:p>
      <w:pPr>
        <w:pStyle w:val="9"/>
        <w:numPr>
          <w:ilvl w:val="0"/>
          <w:numId w:val="6"/>
        </w:numPr>
        <w:tabs>
          <w:tab w:val="left" w:pos="1310"/>
        </w:tabs>
        <w:spacing w:before="0" w:after="0" w:line="360" w:lineRule="auto"/>
        <w:ind w:left="602" w:right="615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Правила выполнения и технику безопасности при выполнении стрельб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пневматического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оружия.</w:t>
      </w:r>
    </w:p>
    <w:p>
      <w:pPr>
        <w:pStyle w:val="9"/>
        <w:numPr>
          <w:ilvl w:val="0"/>
          <w:numId w:val="6"/>
        </w:numPr>
        <w:tabs>
          <w:tab w:val="left" w:pos="1310"/>
        </w:tabs>
        <w:spacing w:before="0" w:after="0" w:line="360" w:lineRule="auto"/>
        <w:ind w:left="602" w:right="612" w:firstLine="0"/>
        <w:jc w:val="both"/>
        <w:rPr>
          <w:sz w:val="24"/>
          <w:szCs w:val="24"/>
        </w:rPr>
      </w:pPr>
      <w:r>
        <w:rPr>
          <w:sz w:val="24"/>
          <w:szCs w:val="24"/>
        </w:rPr>
        <w:t>Историю развития пневматического и огнестрельного оружия и основ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общевойскового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боя.</w:t>
      </w:r>
    </w:p>
    <w:p>
      <w:pPr>
        <w:pStyle w:val="9"/>
        <w:numPr>
          <w:ilvl w:val="0"/>
          <w:numId w:val="6"/>
        </w:numPr>
        <w:tabs>
          <w:tab w:val="left" w:pos="1310"/>
        </w:tabs>
        <w:spacing w:before="0" w:after="0" w:line="360" w:lineRule="auto"/>
        <w:ind w:left="602" w:right="610" w:firstLine="0"/>
        <w:jc w:val="both"/>
        <w:rPr>
          <w:sz w:val="24"/>
          <w:szCs w:val="24"/>
        </w:rPr>
      </w:pPr>
      <w:r>
        <w:rPr>
          <w:sz w:val="24"/>
          <w:szCs w:val="24"/>
        </w:rPr>
        <w:t>Возможности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применения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противотанковых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гранат,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приёмов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обнаружения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вражеских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мин,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преодоления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проходам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составе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отделения.</w:t>
      </w:r>
    </w:p>
    <w:p>
      <w:pPr>
        <w:pStyle w:val="9"/>
        <w:numPr>
          <w:ilvl w:val="0"/>
          <w:numId w:val="6"/>
        </w:numPr>
        <w:tabs>
          <w:tab w:val="left" w:pos="1310"/>
        </w:tabs>
        <w:spacing w:before="0" w:after="0" w:line="320" w:lineRule="exact"/>
        <w:ind w:left="1310" w:right="0" w:hanging="708"/>
        <w:jc w:val="both"/>
        <w:rPr>
          <w:sz w:val="24"/>
          <w:szCs w:val="24"/>
        </w:rPr>
      </w:pPr>
      <w:r>
        <w:rPr>
          <w:sz w:val="24"/>
          <w:szCs w:val="24"/>
        </w:rPr>
        <w:t>Миротворческую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деятельность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вооружённых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сил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России.</w:t>
      </w:r>
    </w:p>
    <w:p>
      <w:pPr>
        <w:pStyle w:val="9"/>
        <w:numPr>
          <w:ilvl w:val="0"/>
          <w:numId w:val="6"/>
        </w:numPr>
        <w:tabs>
          <w:tab w:val="left" w:pos="1380"/>
        </w:tabs>
        <w:spacing w:before="158" w:after="0" w:line="360" w:lineRule="auto"/>
        <w:ind w:left="602" w:right="61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Правила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компасом,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ориентирование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местности,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относительно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определённых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предметов,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правила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подготовки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доклада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результатам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наблюдения за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объектом.</w:t>
      </w:r>
    </w:p>
    <w:p>
      <w:pPr>
        <w:pStyle w:val="9"/>
        <w:numPr>
          <w:ilvl w:val="0"/>
          <w:numId w:val="6"/>
        </w:numPr>
        <w:tabs>
          <w:tab w:val="left" w:pos="1380"/>
        </w:tabs>
        <w:spacing w:before="0" w:after="0" w:line="360" w:lineRule="auto"/>
        <w:ind w:left="602" w:right="606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Правила оказания первой помощи при порезах, ссадинах, ушибах 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характеристику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травм.</w:t>
      </w:r>
    </w:p>
    <w:p>
      <w:pPr>
        <w:pStyle w:val="9"/>
        <w:numPr>
          <w:ilvl w:val="0"/>
          <w:numId w:val="6"/>
        </w:numPr>
        <w:tabs>
          <w:tab w:val="left" w:pos="1380"/>
        </w:tabs>
        <w:spacing w:before="0" w:after="0" w:line="360" w:lineRule="auto"/>
        <w:ind w:left="602" w:right="614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Понятия тепловых и солнечных ударов, обморожений, первая помощь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спасении утопающего.</w:t>
      </w:r>
    </w:p>
    <w:p>
      <w:pPr>
        <w:pStyle w:val="9"/>
        <w:numPr>
          <w:ilvl w:val="0"/>
          <w:numId w:val="6"/>
        </w:numPr>
        <w:tabs>
          <w:tab w:val="left" w:pos="1310"/>
        </w:tabs>
        <w:spacing w:before="0" w:after="0" w:line="360" w:lineRule="auto"/>
        <w:ind w:left="602" w:right="606" w:firstLine="0"/>
        <w:jc w:val="both"/>
        <w:rPr>
          <w:sz w:val="24"/>
          <w:szCs w:val="24"/>
        </w:rPr>
      </w:pPr>
      <w:r>
        <w:rPr>
          <w:sz w:val="24"/>
          <w:szCs w:val="24"/>
        </w:rPr>
        <w:t>Характеристику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реанимационных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мероприятий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ИВЛ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НМС.</w:t>
      </w:r>
    </w:p>
    <w:p>
      <w:pPr>
        <w:pStyle w:val="9"/>
        <w:numPr>
          <w:ilvl w:val="0"/>
          <w:numId w:val="6"/>
        </w:numPr>
        <w:tabs>
          <w:tab w:val="left" w:pos="1379"/>
          <w:tab w:val="left" w:pos="1380"/>
        </w:tabs>
        <w:spacing w:before="0" w:after="0" w:line="240" w:lineRule="auto"/>
        <w:ind w:left="1379" w:right="0" w:hanging="778"/>
        <w:jc w:val="left"/>
        <w:rPr>
          <w:sz w:val="24"/>
          <w:szCs w:val="24"/>
        </w:rPr>
      </w:pPr>
      <w:r>
        <w:rPr>
          <w:sz w:val="24"/>
          <w:szCs w:val="24"/>
        </w:rPr>
        <w:t>Права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ответственности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военнослужащих,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воинскую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обязанность,</w:t>
      </w:r>
    </w:p>
    <w:p>
      <w:pPr>
        <w:pStyle w:val="9"/>
        <w:numPr>
          <w:ilvl w:val="0"/>
          <w:numId w:val="6"/>
        </w:numPr>
        <w:tabs>
          <w:tab w:val="left" w:pos="1379"/>
          <w:tab w:val="left" w:pos="1380"/>
        </w:tabs>
        <w:spacing w:before="161" w:after="0" w:line="240" w:lineRule="auto"/>
        <w:ind w:left="1379" w:right="0" w:hanging="778"/>
        <w:jc w:val="left"/>
        <w:rPr>
          <w:sz w:val="24"/>
          <w:szCs w:val="24"/>
        </w:rPr>
      </w:pPr>
      <w:r>
        <w:rPr>
          <w:sz w:val="24"/>
          <w:szCs w:val="24"/>
        </w:rPr>
        <w:t>Понятия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воинском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учёте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назначении.</w:t>
      </w:r>
    </w:p>
    <w:p>
      <w:pPr>
        <w:pStyle w:val="9"/>
        <w:numPr>
          <w:ilvl w:val="0"/>
          <w:numId w:val="6"/>
        </w:numPr>
        <w:tabs>
          <w:tab w:val="left" w:pos="1379"/>
          <w:tab w:val="left" w:pos="1380"/>
          <w:tab w:val="left" w:pos="2124"/>
          <w:tab w:val="left" w:pos="3545"/>
          <w:tab w:val="left" w:pos="4108"/>
          <w:tab w:val="left" w:pos="5613"/>
          <w:tab w:val="left" w:pos="7090"/>
          <w:tab w:val="left" w:pos="8462"/>
        </w:tabs>
        <w:spacing w:before="160" w:after="0" w:line="360" w:lineRule="auto"/>
        <w:ind w:left="602" w:right="610" w:firstLine="0"/>
        <w:jc w:val="left"/>
        <w:rPr>
          <w:sz w:val="24"/>
          <w:szCs w:val="24"/>
        </w:rPr>
      </w:pPr>
      <w:r>
        <w:rPr>
          <w:sz w:val="24"/>
          <w:szCs w:val="24"/>
        </w:rPr>
        <w:t>Системы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оповещения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информирования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об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опасности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чрезвычайных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ситуаций</w:t>
      </w:r>
      <w:r>
        <w:rPr>
          <w:sz w:val="24"/>
          <w:szCs w:val="24"/>
        </w:rPr>
        <w:tab/>
      </w:r>
      <w:r>
        <w:rPr>
          <w:sz w:val="24"/>
          <w:szCs w:val="24"/>
        </w:rPr>
        <w:t>мирного</w:t>
      </w:r>
      <w:r>
        <w:rPr>
          <w:sz w:val="24"/>
          <w:szCs w:val="24"/>
        </w:rPr>
        <w:tab/>
      </w:r>
      <w:r>
        <w:rPr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z w:val="24"/>
          <w:szCs w:val="24"/>
        </w:rPr>
        <w:t>военного</w:t>
      </w:r>
      <w:r>
        <w:rPr>
          <w:sz w:val="24"/>
          <w:szCs w:val="24"/>
        </w:rPr>
        <w:tab/>
      </w:r>
      <w:r>
        <w:rPr>
          <w:sz w:val="24"/>
          <w:szCs w:val="24"/>
        </w:rPr>
        <w:t>времени,</w:t>
      </w:r>
      <w:r>
        <w:rPr>
          <w:sz w:val="24"/>
          <w:szCs w:val="24"/>
        </w:rPr>
        <w:tab/>
      </w:r>
      <w:r>
        <w:rPr>
          <w:sz w:val="24"/>
          <w:szCs w:val="24"/>
        </w:rPr>
        <w:t>правила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пользования</w:t>
      </w:r>
    </w:p>
    <w:p>
      <w:pPr>
        <w:pStyle w:val="4"/>
        <w:spacing w:before="74" w:line="360" w:lineRule="auto"/>
        <w:ind w:right="610"/>
        <w:rPr>
          <w:sz w:val="24"/>
          <w:szCs w:val="24"/>
        </w:rPr>
      </w:pPr>
      <w:r>
        <w:rPr>
          <w:sz w:val="24"/>
          <w:szCs w:val="24"/>
        </w:rPr>
        <w:t>индивидуальной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аптечкой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АИ-2,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индивидуальным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противохимическим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пакетом ИПП-8, противогазами ГП-5, ГП-7, костюмами ОЗК, Л1, технологии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самостоятельного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изготовления ватно-марлевой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повязки.</w:t>
      </w:r>
    </w:p>
    <w:p>
      <w:pPr>
        <w:pStyle w:val="9"/>
        <w:numPr>
          <w:ilvl w:val="0"/>
          <w:numId w:val="6"/>
        </w:numPr>
        <w:tabs>
          <w:tab w:val="left" w:pos="1380"/>
        </w:tabs>
        <w:spacing w:before="0" w:after="0" w:line="362" w:lineRule="auto"/>
        <w:ind w:left="602" w:right="610" w:firstLine="0"/>
        <w:jc w:val="both"/>
        <w:rPr>
          <w:sz w:val="24"/>
          <w:szCs w:val="24"/>
        </w:rPr>
      </w:pPr>
      <w:r>
        <w:rPr>
          <w:sz w:val="24"/>
          <w:szCs w:val="24"/>
        </w:rPr>
        <w:t>Организацию проведения аварийно-спасательных работ в зонах ЧС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современные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средства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пожаротушения.</w:t>
      </w:r>
    </w:p>
    <w:p>
      <w:pPr>
        <w:pStyle w:val="9"/>
        <w:numPr>
          <w:ilvl w:val="0"/>
          <w:numId w:val="6"/>
        </w:numPr>
        <w:tabs>
          <w:tab w:val="left" w:pos="1380"/>
        </w:tabs>
        <w:spacing w:before="0" w:after="0" w:line="360" w:lineRule="auto"/>
        <w:ind w:left="602" w:right="614" w:firstLine="0"/>
        <w:jc w:val="both"/>
        <w:rPr>
          <w:sz w:val="24"/>
          <w:szCs w:val="24"/>
        </w:rPr>
      </w:pPr>
      <w:r>
        <w:rPr>
          <w:sz w:val="24"/>
          <w:szCs w:val="24"/>
        </w:rPr>
        <w:t>ЧС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природного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характера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способы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защиты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населения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последствий.</w:t>
      </w:r>
    </w:p>
    <w:p>
      <w:pPr>
        <w:pStyle w:val="9"/>
        <w:numPr>
          <w:ilvl w:val="0"/>
          <w:numId w:val="6"/>
        </w:numPr>
        <w:tabs>
          <w:tab w:val="left" w:pos="1380"/>
        </w:tabs>
        <w:spacing w:before="0" w:after="0" w:line="360" w:lineRule="auto"/>
        <w:ind w:left="602" w:right="605" w:firstLine="0"/>
        <w:jc w:val="both"/>
        <w:rPr>
          <w:sz w:val="24"/>
          <w:szCs w:val="24"/>
        </w:rPr>
      </w:pPr>
      <w:r>
        <w:rPr>
          <w:sz w:val="24"/>
          <w:szCs w:val="24"/>
        </w:rPr>
        <w:t>Основы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ориентирования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местности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выхода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населённым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пунктам,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правила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методы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оборудования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временного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укрытия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возможности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технологию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оборудования,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разновидность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зимних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укрытий.</w:t>
      </w:r>
    </w:p>
    <w:p>
      <w:pPr>
        <w:pStyle w:val="9"/>
        <w:numPr>
          <w:ilvl w:val="0"/>
          <w:numId w:val="6"/>
        </w:numPr>
        <w:tabs>
          <w:tab w:val="left" w:pos="1380"/>
        </w:tabs>
        <w:spacing w:before="0" w:after="0" w:line="360" w:lineRule="auto"/>
        <w:ind w:left="602" w:right="613" w:firstLine="0"/>
        <w:jc w:val="both"/>
        <w:rPr>
          <w:sz w:val="24"/>
          <w:szCs w:val="24"/>
        </w:rPr>
      </w:pPr>
      <w:r>
        <w:rPr>
          <w:sz w:val="24"/>
          <w:szCs w:val="24"/>
        </w:rPr>
        <w:t>Типы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костров,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способы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разведения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костра,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правила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питания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экстремальных условиях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способы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добычи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приготовления пищи.</w:t>
      </w:r>
    </w:p>
    <w:p>
      <w:pPr>
        <w:pStyle w:val="9"/>
        <w:numPr>
          <w:ilvl w:val="0"/>
          <w:numId w:val="6"/>
        </w:numPr>
        <w:tabs>
          <w:tab w:val="left" w:pos="1380"/>
        </w:tabs>
        <w:spacing w:before="0" w:after="0" w:line="321" w:lineRule="exact"/>
        <w:ind w:left="1379" w:right="0" w:hanging="778"/>
        <w:jc w:val="both"/>
        <w:rPr>
          <w:sz w:val="24"/>
          <w:szCs w:val="24"/>
        </w:rPr>
      </w:pPr>
      <w:r>
        <w:rPr>
          <w:sz w:val="24"/>
          <w:szCs w:val="24"/>
        </w:rPr>
        <w:t>Туристические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узлы,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типы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туристических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веревок.</w:t>
      </w:r>
    </w:p>
    <w:p>
      <w:pPr>
        <w:pStyle w:val="9"/>
        <w:numPr>
          <w:ilvl w:val="0"/>
          <w:numId w:val="6"/>
        </w:numPr>
        <w:tabs>
          <w:tab w:val="left" w:pos="1380"/>
        </w:tabs>
        <w:spacing w:before="157" w:after="0" w:line="360" w:lineRule="auto"/>
        <w:ind w:left="602" w:right="612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Правила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поведение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различных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местах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ситуациях,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правила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поведения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конфликте.</w:t>
      </w:r>
    </w:p>
    <w:p>
      <w:pPr>
        <w:pStyle w:val="2"/>
        <w:spacing w:before="4"/>
        <w:ind w:left="602"/>
        <w:jc w:val="both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должен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уметь:</w:t>
      </w:r>
    </w:p>
    <w:p>
      <w:pPr>
        <w:pStyle w:val="9"/>
        <w:numPr>
          <w:ilvl w:val="0"/>
          <w:numId w:val="7"/>
        </w:numPr>
        <w:tabs>
          <w:tab w:val="left" w:pos="1310"/>
        </w:tabs>
        <w:spacing w:before="155" w:after="0" w:line="240" w:lineRule="auto"/>
        <w:ind w:left="1310" w:right="0" w:hanging="708"/>
        <w:jc w:val="both"/>
        <w:rPr>
          <w:sz w:val="24"/>
          <w:szCs w:val="24"/>
        </w:rPr>
      </w:pPr>
      <w:r>
        <w:rPr>
          <w:sz w:val="24"/>
          <w:szCs w:val="24"/>
        </w:rPr>
        <w:t>Выполнять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приемы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элементы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строевой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подготовки.</w:t>
      </w:r>
    </w:p>
    <w:p>
      <w:pPr>
        <w:pStyle w:val="9"/>
        <w:numPr>
          <w:ilvl w:val="0"/>
          <w:numId w:val="7"/>
        </w:numPr>
        <w:tabs>
          <w:tab w:val="left" w:pos="1310"/>
        </w:tabs>
        <w:spacing w:before="163" w:after="0" w:line="240" w:lineRule="auto"/>
        <w:ind w:left="1310" w:right="0" w:hanging="708"/>
        <w:jc w:val="both"/>
        <w:rPr>
          <w:sz w:val="24"/>
          <w:szCs w:val="24"/>
        </w:rPr>
      </w:pPr>
      <w:r>
        <w:rPr>
          <w:sz w:val="24"/>
          <w:szCs w:val="24"/>
        </w:rPr>
        <w:t>Стрелять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пневматической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винтовки.</w:t>
      </w:r>
    </w:p>
    <w:p>
      <w:pPr>
        <w:pStyle w:val="9"/>
        <w:numPr>
          <w:ilvl w:val="0"/>
          <w:numId w:val="7"/>
        </w:numPr>
        <w:tabs>
          <w:tab w:val="left" w:pos="1309"/>
          <w:tab w:val="left" w:pos="1310"/>
        </w:tabs>
        <w:spacing w:before="161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Выполнять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разборку/сборку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макета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автомата АК-74.</w:t>
      </w:r>
    </w:p>
    <w:p>
      <w:pPr>
        <w:pStyle w:val="9"/>
        <w:numPr>
          <w:ilvl w:val="0"/>
          <w:numId w:val="7"/>
        </w:numPr>
        <w:tabs>
          <w:tab w:val="left" w:pos="1309"/>
          <w:tab w:val="left" w:pos="1310"/>
        </w:tabs>
        <w:spacing w:before="160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Уметь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метать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гранату, искать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мины.</w:t>
      </w:r>
    </w:p>
    <w:p>
      <w:pPr>
        <w:pStyle w:val="9"/>
        <w:numPr>
          <w:ilvl w:val="0"/>
          <w:numId w:val="7"/>
        </w:numPr>
        <w:tabs>
          <w:tab w:val="left" w:pos="1309"/>
          <w:tab w:val="left" w:pos="1310"/>
        </w:tabs>
        <w:spacing w:before="161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Выбрать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оборудовать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место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для стрельбы</w:t>
      </w:r>
    </w:p>
    <w:p>
      <w:pPr>
        <w:pStyle w:val="9"/>
        <w:numPr>
          <w:ilvl w:val="0"/>
          <w:numId w:val="7"/>
        </w:numPr>
        <w:tabs>
          <w:tab w:val="left" w:pos="1309"/>
          <w:tab w:val="left" w:pos="1310"/>
        </w:tabs>
        <w:spacing w:before="160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Преодолеть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минное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поле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проходам 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составе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отделения.</w:t>
      </w:r>
    </w:p>
    <w:p>
      <w:pPr>
        <w:pStyle w:val="9"/>
        <w:numPr>
          <w:ilvl w:val="0"/>
          <w:numId w:val="7"/>
        </w:numPr>
        <w:tabs>
          <w:tab w:val="left" w:pos="1309"/>
          <w:tab w:val="left" w:pos="1310"/>
        </w:tabs>
        <w:spacing w:before="163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Работать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компасом,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уметь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найти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магнитный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азимут.</w:t>
      </w:r>
    </w:p>
    <w:p>
      <w:pPr>
        <w:pStyle w:val="9"/>
        <w:numPr>
          <w:ilvl w:val="0"/>
          <w:numId w:val="7"/>
        </w:numPr>
        <w:tabs>
          <w:tab w:val="left" w:pos="1309"/>
          <w:tab w:val="left" w:pos="1310"/>
        </w:tabs>
        <w:spacing w:before="160" w:after="0" w:line="360" w:lineRule="auto"/>
        <w:ind w:left="602" w:right="614" w:firstLine="0"/>
        <w:jc w:val="left"/>
        <w:rPr>
          <w:sz w:val="24"/>
          <w:szCs w:val="24"/>
        </w:rPr>
      </w:pPr>
      <w:r>
        <w:rPr>
          <w:sz w:val="24"/>
          <w:szCs w:val="24"/>
        </w:rPr>
        <w:t>Оказать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первую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помощи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порезах,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ссадинах,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ушибах,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тепловых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солнечных ударах,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обморожениях.</w:t>
      </w:r>
    </w:p>
    <w:p>
      <w:pPr>
        <w:pStyle w:val="9"/>
        <w:numPr>
          <w:ilvl w:val="0"/>
          <w:numId w:val="7"/>
        </w:numPr>
        <w:tabs>
          <w:tab w:val="left" w:pos="1309"/>
          <w:tab w:val="left" w:pos="1310"/>
        </w:tabs>
        <w:spacing w:before="0" w:after="0" w:line="321" w:lineRule="exact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Выполнить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реанимационные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мероприятия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65"/>
          <w:sz w:val="24"/>
          <w:szCs w:val="24"/>
        </w:rPr>
        <w:t xml:space="preserve"> </w:t>
      </w:r>
      <w:r>
        <w:rPr>
          <w:sz w:val="24"/>
          <w:szCs w:val="24"/>
        </w:rPr>
        <w:t>ИВЛ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НМС.</w:t>
      </w:r>
    </w:p>
    <w:p>
      <w:pPr>
        <w:pStyle w:val="9"/>
        <w:numPr>
          <w:ilvl w:val="0"/>
          <w:numId w:val="7"/>
        </w:numPr>
        <w:tabs>
          <w:tab w:val="left" w:pos="1309"/>
          <w:tab w:val="left" w:pos="1310"/>
        </w:tabs>
        <w:spacing w:before="163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Правильно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надеть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противогаз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ГП-5,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ГП-7.</w:t>
      </w:r>
    </w:p>
    <w:p>
      <w:pPr>
        <w:pStyle w:val="9"/>
        <w:numPr>
          <w:ilvl w:val="0"/>
          <w:numId w:val="7"/>
        </w:numPr>
        <w:tabs>
          <w:tab w:val="left" w:pos="1309"/>
          <w:tab w:val="left" w:pos="1310"/>
        </w:tabs>
        <w:spacing w:before="161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Правильно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надеть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костюм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ОЗК,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Л-1.</w:t>
      </w:r>
    </w:p>
    <w:p>
      <w:pPr>
        <w:pStyle w:val="9"/>
        <w:numPr>
          <w:ilvl w:val="0"/>
          <w:numId w:val="7"/>
        </w:numPr>
        <w:tabs>
          <w:tab w:val="left" w:pos="1309"/>
          <w:tab w:val="left" w:pos="1310"/>
        </w:tabs>
        <w:spacing w:before="160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Самостоятельно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изготовить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ватно-марлевую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повязку.</w:t>
      </w:r>
    </w:p>
    <w:p>
      <w:pPr>
        <w:pStyle w:val="9"/>
        <w:numPr>
          <w:ilvl w:val="0"/>
          <w:numId w:val="7"/>
        </w:numPr>
        <w:tabs>
          <w:tab w:val="left" w:pos="1309"/>
          <w:tab w:val="left" w:pos="1310"/>
        </w:tabs>
        <w:spacing w:before="160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Вести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себя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ЧС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природного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характера.</w:t>
      </w:r>
    </w:p>
    <w:p>
      <w:pPr>
        <w:pStyle w:val="9"/>
        <w:numPr>
          <w:ilvl w:val="0"/>
          <w:numId w:val="7"/>
        </w:numPr>
        <w:tabs>
          <w:tab w:val="left" w:pos="1309"/>
          <w:tab w:val="left" w:pos="1310"/>
        </w:tabs>
        <w:spacing w:before="74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Ориентироваться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местности,</w:t>
      </w:r>
    </w:p>
    <w:p>
      <w:pPr>
        <w:pStyle w:val="9"/>
        <w:numPr>
          <w:ilvl w:val="0"/>
          <w:numId w:val="7"/>
        </w:numPr>
        <w:tabs>
          <w:tab w:val="left" w:pos="1309"/>
          <w:tab w:val="left" w:pos="1310"/>
        </w:tabs>
        <w:spacing w:before="161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Вязать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узлы.</w:t>
      </w:r>
    </w:p>
    <w:p>
      <w:pPr>
        <w:pStyle w:val="2"/>
        <w:spacing w:before="165"/>
        <w:ind w:left="602"/>
        <w:rPr>
          <w:sz w:val="24"/>
          <w:szCs w:val="24"/>
        </w:rPr>
      </w:pPr>
      <w:r>
        <w:rPr>
          <w:sz w:val="24"/>
          <w:szCs w:val="24"/>
        </w:rPr>
        <w:t>Метапредметные:</w:t>
      </w:r>
    </w:p>
    <w:p>
      <w:pPr>
        <w:pStyle w:val="9"/>
        <w:numPr>
          <w:ilvl w:val="1"/>
          <w:numId w:val="7"/>
        </w:numPr>
        <w:tabs>
          <w:tab w:val="left" w:pos="1322"/>
        </w:tabs>
        <w:spacing w:before="156" w:after="0" w:line="240" w:lineRule="auto"/>
        <w:ind w:left="1322" w:right="0" w:hanging="361"/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Регулятивные:</w:t>
      </w:r>
    </w:p>
    <w:p>
      <w:pPr>
        <w:pStyle w:val="9"/>
        <w:numPr>
          <w:ilvl w:val="0"/>
          <w:numId w:val="5"/>
        </w:numPr>
        <w:tabs>
          <w:tab w:val="left" w:pos="1030"/>
        </w:tabs>
        <w:spacing w:before="162" w:after="0" w:line="355" w:lineRule="auto"/>
        <w:ind w:left="1029" w:right="614" w:hanging="428"/>
        <w:jc w:val="both"/>
        <w:rPr>
          <w:sz w:val="24"/>
          <w:szCs w:val="24"/>
        </w:rPr>
      </w:pPr>
      <w:r>
        <w:rPr>
          <w:sz w:val="24"/>
          <w:szCs w:val="24"/>
        </w:rPr>
        <w:t>владеть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основами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самоконтроля,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самооценки,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принятия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решения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осуществления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осознанного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выбора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познавательной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деятельности;</w:t>
      </w:r>
    </w:p>
    <w:p>
      <w:pPr>
        <w:pStyle w:val="9"/>
        <w:numPr>
          <w:ilvl w:val="0"/>
          <w:numId w:val="5"/>
        </w:numPr>
        <w:tabs>
          <w:tab w:val="left" w:pos="1030"/>
        </w:tabs>
        <w:spacing w:before="8" w:after="0" w:line="350" w:lineRule="auto"/>
        <w:ind w:left="1029" w:right="615" w:hanging="428"/>
        <w:jc w:val="both"/>
        <w:rPr>
          <w:sz w:val="24"/>
          <w:szCs w:val="24"/>
        </w:rPr>
      </w:pPr>
      <w:r>
        <w:rPr>
          <w:sz w:val="24"/>
          <w:szCs w:val="24"/>
        </w:rPr>
        <w:t>идентифицировать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собственные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проблемы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определять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главную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проблему;</w:t>
      </w:r>
    </w:p>
    <w:p>
      <w:pPr>
        <w:pStyle w:val="9"/>
        <w:numPr>
          <w:ilvl w:val="0"/>
          <w:numId w:val="5"/>
        </w:numPr>
        <w:tabs>
          <w:tab w:val="left" w:pos="1030"/>
        </w:tabs>
        <w:spacing w:before="13" w:after="0" w:line="352" w:lineRule="auto"/>
        <w:ind w:left="1029" w:right="612" w:hanging="428"/>
        <w:jc w:val="both"/>
        <w:rPr>
          <w:sz w:val="24"/>
          <w:szCs w:val="24"/>
        </w:rPr>
      </w:pPr>
      <w:r>
        <w:rPr>
          <w:sz w:val="24"/>
          <w:szCs w:val="24"/>
        </w:rPr>
        <w:t>определять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необходимые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действия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познавательной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задачей 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составлять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алгоритм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их выполнения;</w:t>
      </w:r>
    </w:p>
    <w:p>
      <w:pPr>
        <w:pStyle w:val="9"/>
        <w:numPr>
          <w:ilvl w:val="0"/>
          <w:numId w:val="5"/>
        </w:numPr>
        <w:tabs>
          <w:tab w:val="left" w:pos="1030"/>
        </w:tabs>
        <w:spacing w:before="10" w:after="0" w:line="240" w:lineRule="auto"/>
        <w:ind w:left="1029" w:right="0" w:hanging="428"/>
        <w:jc w:val="both"/>
        <w:rPr>
          <w:sz w:val="24"/>
          <w:szCs w:val="24"/>
        </w:rPr>
      </w:pPr>
      <w:r>
        <w:rPr>
          <w:sz w:val="24"/>
          <w:szCs w:val="24"/>
        </w:rPr>
        <w:t>составлять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план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решения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проблемы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(выполнения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проекта);</w:t>
      </w:r>
    </w:p>
    <w:p>
      <w:pPr>
        <w:pStyle w:val="9"/>
        <w:numPr>
          <w:ilvl w:val="0"/>
          <w:numId w:val="5"/>
        </w:numPr>
        <w:tabs>
          <w:tab w:val="left" w:pos="1030"/>
        </w:tabs>
        <w:spacing w:before="161" w:after="0" w:line="350" w:lineRule="auto"/>
        <w:ind w:left="1029" w:right="615" w:hanging="428"/>
        <w:jc w:val="both"/>
        <w:rPr>
          <w:sz w:val="24"/>
          <w:szCs w:val="24"/>
        </w:rPr>
      </w:pPr>
      <w:r>
        <w:rPr>
          <w:sz w:val="24"/>
          <w:szCs w:val="24"/>
        </w:rPr>
        <w:t>определять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потенциальные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затруднения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решении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познавательной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задачи 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находить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средства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их устранения;</w:t>
      </w:r>
    </w:p>
    <w:p>
      <w:pPr>
        <w:pStyle w:val="9"/>
        <w:numPr>
          <w:ilvl w:val="0"/>
          <w:numId w:val="5"/>
        </w:numPr>
        <w:tabs>
          <w:tab w:val="left" w:pos="1030"/>
        </w:tabs>
        <w:spacing w:before="15" w:after="0" w:line="357" w:lineRule="auto"/>
        <w:ind w:left="1029" w:right="612" w:hanging="428"/>
        <w:jc w:val="both"/>
        <w:rPr>
          <w:sz w:val="24"/>
          <w:szCs w:val="24"/>
        </w:rPr>
      </w:pPr>
      <w:r>
        <w:rPr>
          <w:sz w:val="24"/>
          <w:szCs w:val="24"/>
        </w:rPr>
        <w:t>свободно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пользоваться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выработанными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критериями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оценки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самооценки, исходя из цели и имеющихся средств, различая результат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способы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действий;</w:t>
      </w:r>
    </w:p>
    <w:p>
      <w:pPr>
        <w:pStyle w:val="9"/>
        <w:numPr>
          <w:ilvl w:val="0"/>
          <w:numId w:val="5"/>
        </w:numPr>
        <w:tabs>
          <w:tab w:val="left" w:pos="1030"/>
        </w:tabs>
        <w:spacing w:before="0" w:after="0" w:line="350" w:lineRule="auto"/>
        <w:ind w:left="1029" w:right="612" w:hanging="428"/>
        <w:jc w:val="both"/>
        <w:rPr>
          <w:sz w:val="24"/>
          <w:szCs w:val="24"/>
        </w:rPr>
      </w:pPr>
      <w:r>
        <w:rPr>
          <w:sz w:val="24"/>
          <w:szCs w:val="24"/>
        </w:rPr>
        <w:t>анализировать существующие и планировать будущие образовательные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результаты;</w:t>
      </w:r>
    </w:p>
    <w:p>
      <w:pPr>
        <w:pStyle w:val="9"/>
        <w:numPr>
          <w:ilvl w:val="0"/>
          <w:numId w:val="5"/>
        </w:numPr>
        <w:tabs>
          <w:tab w:val="left" w:pos="1030"/>
        </w:tabs>
        <w:spacing w:before="14" w:after="0" w:line="350" w:lineRule="auto"/>
        <w:ind w:left="1029" w:right="613" w:hanging="428"/>
        <w:jc w:val="both"/>
        <w:rPr>
          <w:sz w:val="24"/>
          <w:szCs w:val="24"/>
        </w:rPr>
      </w:pPr>
      <w:r>
        <w:rPr>
          <w:sz w:val="24"/>
          <w:szCs w:val="24"/>
        </w:rPr>
        <w:t>обосновывать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целевые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ориентиры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приоритеты,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обосновывая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логическую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последовательность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шагов;</w:t>
      </w:r>
    </w:p>
    <w:p>
      <w:pPr>
        <w:pStyle w:val="9"/>
        <w:numPr>
          <w:ilvl w:val="0"/>
          <w:numId w:val="5"/>
        </w:numPr>
        <w:tabs>
          <w:tab w:val="left" w:pos="1030"/>
        </w:tabs>
        <w:spacing w:before="13" w:after="0" w:line="352" w:lineRule="auto"/>
        <w:ind w:left="1029" w:right="614" w:hanging="428"/>
        <w:jc w:val="both"/>
        <w:rPr>
          <w:sz w:val="24"/>
          <w:szCs w:val="24"/>
        </w:rPr>
      </w:pPr>
      <w:r>
        <w:rPr>
          <w:sz w:val="24"/>
          <w:szCs w:val="24"/>
        </w:rPr>
        <w:t>обосновывать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осуществлять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выбор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наиболее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эффективных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способов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решения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учебных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 познавательных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задач;</w:t>
      </w:r>
    </w:p>
    <w:p>
      <w:pPr>
        <w:pStyle w:val="9"/>
        <w:numPr>
          <w:ilvl w:val="0"/>
          <w:numId w:val="5"/>
        </w:numPr>
        <w:tabs>
          <w:tab w:val="left" w:pos="1030"/>
        </w:tabs>
        <w:spacing w:before="9" w:after="0" w:line="352" w:lineRule="auto"/>
        <w:ind w:left="1029" w:right="606" w:hanging="428"/>
        <w:jc w:val="both"/>
        <w:rPr>
          <w:sz w:val="24"/>
          <w:szCs w:val="24"/>
        </w:rPr>
      </w:pPr>
      <w:r>
        <w:rPr>
          <w:sz w:val="24"/>
          <w:szCs w:val="24"/>
        </w:rPr>
        <w:t>планировать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корректировать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свой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индивидуальный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маршрут;</w:t>
      </w:r>
    </w:p>
    <w:p>
      <w:pPr>
        <w:pStyle w:val="9"/>
        <w:numPr>
          <w:ilvl w:val="0"/>
          <w:numId w:val="5"/>
        </w:numPr>
        <w:tabs>
          <w:tab w:val="left" w:pos="1030"/>
        </w:tabs>
        <w:spacing w:before="10" w:after="0" w:line="352" w:lineRule="auto"/>
        <w:ind w:left="1029" w:right="615" w:hanging="428"/>
        <w:jc w:val="both"/>
        <w:rPr>
          <w:sz w:val="24"/>
          <w:szCs w:val="24"/>
        </w:rPr>
      </w:pPr>
      <w:r>
        <w:rPr>
          <w:sz w:val="24"/>
          <w:szCs w:val="24"/>
        </w:rPr>
        <w:t>оценивать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свою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деятельность,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аргументируя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причины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достижения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отсутствия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планируемого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результата;</w:t>
      </w:r>
    </w:p>
    <w:p>
      <w:pPr>
        <w:pStyle w:val="9"/>
        <w:numPr>
          <w:ilvl w:val="0"/>
          <w:numId w:val="5"/>
        </w:numPr>
        <w:tabs>
          <w:tab w:val="left" w:pos="1030"/>
        </w:tabs>
        <w:spacing w:before="8" w:after="0" w:line="240" w:lineRule="auto"/>
        <w:ind w:left="1029" w:right="0" w:hanging="428"/>
        <w:jc w:val="both"/>
        <w:rPr>
          <w:sz w:val="24"/>
          <w:szCs w:val="24"/>
        </w:rPr>
      </w:pPr>
      <w:r>
        <w:rPr>
          <w:sz w:val="24"/>
          <w:szCs w:val="24"/>
        </w:rPr>
        <w:t>принимать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решение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учебной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ситуации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нести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него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ответственность.</w:t>
      </w:r>
    </w:p>
    <w:p>
      <w:pPr>
        <w:pStyle w:val="9"/>
        <w:numPr>
          <w:ilvl w:val="1"/>
          <w:numId w:val="7"/>
        </w:numPr>
        <w:tabs>
          <w:tab w:val="left" w:pos="1322"/>
        </w:tabs>
        <w:spacing w:before="162" w:after="0" w:line="240" w:lineRule="auto"/>
        <w:ind w:left="1322" w:right="0" w:hanging="36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Познавательные:</w:t>
      </w:r>
    </w:p>
    <w:p>
      <w:pPr>
        <w:pStyle w:val="9"/>
        <w:numPr>
          <w:ilvl w:val="0"/>
          <w:numId w:val="5"/>
        </w:numPr>
        <w:tabs>
          <w:tab w:val="left" w:pos="1030"/>
        </w:tabs>
        <w:spacing w:before="73" w:after="0" w:line="355" w:lineRule="auto"/>
        <w:ind w:left="1029" w:right="604" w:hanging="428"/>
        <w:jc w:val="both"/>
        <w:rPr>
          <w:sz w:val="24"/>
          <w:szCs w:val="24"/>
        </w:rPr>
      </w:pPr>
      <w:r>
        <w:rPr>
          <w:sz w:val="24"/>
          <w:szCs w:val="24"/>
        </w:rPr>
        <w:t>определять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причинно-следственные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связи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явлений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обстоятельства,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которые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предшествовали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возникновению,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выявлять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причины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следствия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явлений;</w:t>
      </w:r>
    </w:p>
    <w:p>
      <w:pPr>
        <w:pStyle w:val="9"/>
        <w:numPr>
          <w:ilvl w:val="0"/>
          <w:numId w:val="5"/>
        </w:numPr>
        <w:tabs>
          <w:tab w:val="left" w:pos="1030"/>
        </w:tabs>
        <w:spacing w:before="9" w:after="0" w:line="350" w:lineRule="auto"/>
        <w:ind w:left="1029" w:right="614" w:hanging="428"/>
        <w:jc w:val="both"/>
        <w:rPr>
          <w:sz w:val="24"/>
          <w:szCs w:val="24"/>
        </w:rPr>
      </w:pPr>
      <w:r>
        <w:rPr>
          <w:sz w:val="24"/>
          <w:szCs w:val="24"/>
        </w:rPr>
        <w:t>самостоятельно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указывать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информацию,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нуждающуюся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проверке,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предлагать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применять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способ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проверки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достоверности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информации;</w:t>
      </w:r>
    </w:p>
    <w:p>
      <w:pPr>
        <w:pStyle w:val="9"/>
        <w:numPr>
          <w:ilvl w:val="0"/>
          <w:numId w:val="5"/>
        </w:numPr>
        <w:tabs>
          <w:tab w:val="left" w:pos="1030"/>
        </w:tabs>
        <w:spacing w:before="13" w:after="0" w:line="357" w:lineRule="auto"/>
        <w:ind w:left="1029" w:right="607" w:hanging="428"/>
        <w:jc w:val="both"/>
        <w:rPr>
          <w:sz w:val="24"/>
          <w:szCs w:val="24"/>
        </w:rPr>
      </w:pPr>
      <w:r>
        <w:rPr>
          <w:sz w:val="24"/>
          <w:szCs w:val="24"/>
        </w:rPr>
        <w:t>выявлять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называть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причины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события,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явления,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числе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возможные/наиболее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вероятные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причины,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возможные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последствия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причины,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самостоятельно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осуществляя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причинно-следственный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анализ;</w:t>
      </w:r>
    </w:p>
    <w:p>
      <w:pPr>
        <w:pStyle w:val="9"/>
        <w:numPr>
          <w:ilvl w:val="0"/>
          <w:numId w:val="5"/>
        </w:numPr>
        <w:tabs>
          <w:tab w:val="left" w:pos="1030"/>
        </w:tabs>
        <w:spacing w:before="1" w:after="0" w:line="355" w:lineRule="auto"/>
        <w:ind w:left="1029" w:right="608" w:hanging="428"/>
        <w:jc w:val="both"/>
        <w:rPr>
          <w:sz w:val="24"/>
          <w:szCs w:val="24"/>
        </w:rPr>
      </w:pPr>
      <w:r>
        <w:rPr>
          <w:sz w:val="24"/>
          <w:szCs w:val="24"/>
        </w:rPr>
        <w:t>строить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схему,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алгоритм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действия,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исправлять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восстанавливать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неизвестный ранее алгоритм на основе имеющегося знания об объекте, 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которому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применяется алгоритм;</w:t>
      </w:r>
    </w:p>
    <w:p>
      <w:pPr>
        <w:pStyle w:val="9"/>
        <w:numPr>
          <w:ilvl w:val="0"/>
          <w:numId w:val="5"/>
        </w:numPr>
        <w:tabs>
          <w:tab w:val="left" w:pos="1030"/>
        </w:tabs>
        <w:spacing w:before="8" w:after="0" w:line="350" w:lineRule="auto"/>
        <w:ind w:left="1029" w:right="614" w:hanging="428"/>
        <w:jc w:val="both"/>
        <w:rPr>
          <w:sz w:val="24"/>
          <w:szCs w:val="24"/>
        </w:rPr>
      </w:pPr>
      <w:r>
        <w:rPr>
          <w:sz w:val="24"/>
          <w:szCs w:val="24"/>
        </w:rPr>
        <w:t>выделять общий признак нескольких предметов или явлений и объяснять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их сходство;</w:t>
      </w:r>
    </w:p>
    <w:p>
      <w:pPr>
        <w:pStyle w:val="9"/>
        <w:numPr>
          <w:ilvl w:val="0"/>
          <w:numId w:val="5"/>
        </w:numPr>
        <w:tabs>
          <w:tab w:val="left" w:pos="1030"/>
        </w:tabs>
        <w:spacing w:before="13" w:after="0" w:line="352" w:lineRule="auto"/>
        <w:ind w:left="1029" w:right="614" w:hanging="428"/>
        <w:jc w:val="both"/>
        <w:rPr>
          <w:sz w:val="24"/>
          <w:szCs w:val="24"/>
        </w:rPr>
      </w:pPr>
      <w:r>
        <w:rPr>
          <w:sz w:val="24"/>
          <w:szCs w:val="24"/>
        </w:rPr>
        <w:t>объединять предметы и явления в группы по определенным признакам,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сравнивать,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классифицировать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обобщать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факты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 явления;</w:t>
      </w:r>
    </w:p>
    <w:p>
      <w:pPr>
        <w:pStyle w:val="9"/>
        <w:numPr>
          <w:ilvl w:val="0"/>
          <w:numId w:val="5"/>
        </w:numPr>
        <w:tabs>
          <w:tab w:val="left" w:pos="1029"/>
          <w:tab w:val="left" w:pos="1030"/>
        </w:tabs>
        <w:spacing w:before="9" w:after="0" w:line="240" w:lineRule="auto"/>
        <w:ind w:left="1029" w:right="0" w:hanging="428"/>
        <w:jc w:val="left"/>
        <w:rPr>
          <w:sz w:val="24"/>
          <w:szCs w:val="24"/>
        </w:rPr>
      </w:pPr>
      <w:r>
        <w:rPr>
          <w:sz w:val="24"/>
          <w:szCs w:val="24"/>
        </w:rPr>
        <w:t>выделять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явление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общего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ряда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других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явлений;</w:t>
      </w:r>
    </w:p>
    <w:p>
      <w:pPr>
        <w:pStyle w:val="9"/>
        <w:numPr>
          <w:ilvl w:val="0"/>
          <w:numId w:val="5"/>
        </w:numPr>
        <w:tabs>
          <w:tab w:val="left" w:pos="1029"/>
          <w:tab w:val="left" w:pos="1030"/>
        </w:tabs>
        <w:spacing w:before="161" w:after="0" w:line="240" w:lineRule="auto"/>
        <w:ind w:left="1029" w:right="0" w:hanging="428"/>
        <w:jc w:val="left"/>
        <w:rPr>
          <w:sz w:val="24"/>
          <w:szCs w:val="24"/>
        </w:rPr>
      </w:pPr>
      <w:r>
        <w:rPr>
          <w:sz w:val="24"/>
          <w:szCs w:val="24"/>
        </w:rPr>
        <w:t>находить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тексте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требуемую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информацию;</w:t>
      </w:r>
    </w:p>
    <w:p>
      <w:pPr>
        <w:pStyle w:val="9"/>
        <w:numPr>
          <w:ilvl w:val="0"/>
          <w:numId w:val="5"/>
        </w:numPr>
        <w:tabs>
          <w:tab w:val="left" w:pos="1029"/>
          <w:tab w:val="left" w:pos="1030"/>
        </w:tabs>
        <w:spacing w:before="162" w:after="0" w:line="240" w:lineRule="auto"/>
        <w:ind w:left="1029" w:right="0" w:hanging="428"/>
        <w:jc w:val="left"/>
        <w:rPr>
          <w:sz w:val="24"/>
          <w:szCs w:val="24"/>
        </w:rPr>
      </w:pPr>
      <w:r>
        <w:rPr>
          <w:sz w:val="24"/>
          <w:szCs w:val="24"/>
        </w:rPr>
        <w:t>определять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свое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отношение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природной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среде;</w:t>
      </w:r>
    </w:p>
    <w:p>
      <w:pPr>
        <w:pStyle w:val="9"/>
        <w:numPr>
          <w:ilvl w:val="0"/>
          <w:numId w:val="5"/>
        </w:numPr>
        <w:tabs>
          <w:tab w:val="left" w:pos="1029"/>
          <w:tab w:val="left" w:pos="1030"/>
        </w:tabs>
        <w:spacing w:before="158" w:after="0" w:line="352" w:lineRule="auto"/>
        <w:ind w:left="1029" w:right="616" w:hanging="428"/>
        <w:jc w:val="left"/>
        <w:rPr>
          <w:sz w:val="24"/>
          <w:szCs w:val="24"/>
        </w:rPr>
      </w:pPr>
      <w:r>
        <w:rPr>
          <w:sz w:val="24"/>
          <w:szCs w:val="24"/>
        </w:rPr>
        <w:t>прогнозировать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изменения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ситуации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смене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действия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одного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фактора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действие другого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фактора;</w:t>
      </w:r>
    </w:p>
    <w:p>
      <w:pPr>
        <w:pStyle w:val="9"/>
        <w:numPr>
          <w:ilvl w:val="0"/>
          <w:numId w:val="5"/>
        </w:numPr>
        <w:tabs>
          <w:tab w:val="left" w:pos="1029"/>
          <w:tab w:val="left" w:pos="1030"/>
        </w:tabs>
        <w:spacing w:before="9" w:after="0" w:line="352" w:lineRule="auto"/>
        <w:ind w:left="1029" w:right="611" w:hanging="428"/>
        <w:jc w:val="left"/>
        <w:rPr>
          <w:sz w:val="24"/>
          <w:szCs w:val="24"/>
        </w:rPr>
      </w:pPr>
      <w:r>
        <w:rPr>
          <w:sz w:val="24"/>
          <w:szCs w:val="24"/>
        </w:rPr>
        <w:t>осуществлять</w:t>
      </w:r>
      <w:r>
        <w:rPr>
          <w:spacing w:val="62"/>
          <w:sz w:val="24"/>
          <w:szCs w:val="24"/>
        </w:rPr>
        <w:t xml:space="preserve"> </w:t>
      </w:r>
      <w:r>
        <w:rPr>
          <w:sz w:val="24"/>
          <w:szCs w:val="24"/>
        </w:rPr>
        <w:t>взаимодействие</w:t>
      </w:r>
      <w:r>
        <w:rPr>
          <w:spacing w:val="6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>электронными</w:t>
      </w:r>
      <w:r>
        <w:rPr>
          <w:spacing w:val="61"/>
          <w:sz w:val="24"/>
          <w:szCs w:val="24"/>
        </w:rPr>
        <w:t xml:space="preserve"> </w:t>
      </w:r>
      <w:r>
        <w:rPr>
          <w:sz w:val="24"/>
          <w:szCs w:val="24"/>
        </w:rPr>
        <w:t>поисковыми</w:t>
      </w:r>
      <w:r>
        <w:rPr>
          <w:spacing w:val="63"/>
          <w:sz w:val="24"/>
          <w:szCs w:val="24"/>
        </w:rPr>
        <w:t xml:space="preserve"> </w:t>
      </w:r>
      <w:r>
        <w:rPr>
          <w:sz w:val="24"/>
          <w:szCs w:val="24"/>
        </w:rPr>
        <w:t>системами,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словарями.</w:t>
      </w:r>
    </w:p>
    <w:p>
      <w:pPr>
        <w:pStyle w:val="9"/>
        <w:numPr>
          <w:ilvl w:val="1"/>
          <w:numId w:val="7"/>
        </w:numPr>
        <w:tabs>
          <w:tab w:val="left" w:pos="1322"/>
        </w:tabs>
        <w:spacing w:before="10" w:after="0" w:line="240" w:lineRule="auto"/>
        <w:ind w:left="1322" w:right="0" w:hanging="361"/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Коммуникативные:</w:t>
      </w:r>
    </w:p>
    <w:p>
      <w:pPr>
        <w:pStyle w:val="9"/>
        <w:numPr>
          <w:ilvl w:val="0"/>
          <w:numId w:val="5"/>
        </w:numPr>
        <w:tabs>
          <w:tab w:val="left" w:pos="1168"/>
          <w:tab w:val="left" w:pos="1169"/>
        </w:tabs>
        <w:spacing w:before="159" w:after="0" w:line="240" w:lineRule="auto"/>
        <w:ind w:left="1168" w:right="0" w:hanging="567"/>
        <w:jc w:val="left"/>
        <w:rPr>
          <w:sz w:val="24"/>
          <w:szCs w:val="24"/>
        </w:rPr>
      </w:pPr>
      <w:r>
        <w:rPr>
          <w:sz w:val="24"/>
          <w:szCs w:val="24"/>
        </w:rPr>
        <w:t>определять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возможные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роли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совместной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деятельности;</w:t>
      </w:r>
    </w:p>
    <w:p>
      <w:pPr>
        <w:pStyle w:val="9"/>
        <w:numPr>
          <w:ilvl w:val="0"/>
          <w:numId w:val="5"/>
        </w:numPr>
        <w:tabs>
          <w:tab w:val="left" w:pos="1168"/>
          <w:tab w:val="left" w:pos="1169"/>
        </w:tabs>
        <w:spacing w:before="161" w:after="0" w:line="240" w:lineRule="auto"/>
        <w:ind w:left="1168" w:right="0" w:hanging="567"/>
        <w:jc w:val="left"/>
        <w:rPr>
          <w:sz w:val="24"/>
          <w:szCs w:val="24"/>
        </w:rPr>
      </w:pPr>
      <w:r>
        <w:rPr>
          <w:sz w:val="24"/>
          <w:szCs w:val="24"/>
        </w:rPr>
        <w:t>играть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определенную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роль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совместной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деятельности;</w:t>
      </w:r>
    </w:p>
    <w:p>
      <w:pPr>
        <w:pStyle w:val="9"/>
        <w:numPr>
          <w:ilvl w:val="0"/>
          <w:numId w:val="5"/>
        </w:numPr>
        <w:tabs>
          <w:tab w:val="left" w:pos="1168"/>
          <w:tab w:val="left" w:pos="1169"/>
        </w:tabs>
        <w:spacing w:before="159" w:after="0" w:line="352" w:lineRule="auto"/>
        <w:ind w:left="1168" w:right="607" w:hanging="567"/>
        <w:jc w:val="left"/>
        <w:rPr>
          <w:sz w:val="24"/>
          <w:szCs w:val="24"/>
        </w:rPr>
      </w:pPr>
      <w:r>
        <w:rPr>
          <w:sz w:val="24"/>
          <w:szCs w:val="24"/>
        </w:rPr>
        <w:t>определять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свои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действия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действия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партнера,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которые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способствовали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препятствовали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продуктивной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коммуникации;</w:t>
      </w:r>
    </w:p>
    <w:p>
      <w:pPr>
        <w:pStyle w:val="9"/>
        <w:numPr>
          <w:ilvl w:val="0"/>
          <w:numId w:val="5"/>
        </w:numPr>
        <w:tabs>
          <w:tab w:val="left" w:pos="1168"/>
          <w:tab w:val="left" w:pos="1169"/>
        </w:tabs>
        <w:spacing w:before="9" w:after="0" w:line="352" w:lineRule="auto"/>
        <w:ind w:left="1168" w:right="614" w:hanging="567"/>
        <w:jc w:val="left"/>
        <w:rPr>
          <w:sz w:val="24"/>
          <w:szCs w:val="24"/>
        </w:rPr>
      </w:pPr>
      <w:r>
        <w:rPr>
          <w:sz w:val="24"/>
          <w:szCs w:val="24"/>
        </w:rPr>
        <w:t>строить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позитивные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отношения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процессе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учебной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познавательной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деятельности;</w:t>
      </w:r>
    </w:p>
    <w:p>
      <w:pPr>
        <w:pStyle w:val="9"/>
        <w:numPr>
          <w:ilvl w:val="0"/>
          <w:numId w:val="5"/>
        </w:numPr>
        <w:tabs>
          <w:tab w:val="left" w:pos="1168"/>
          <w:tab w:val="left" w:pos="1169"/>
        </w:tabs>
        <w:spacing w:before="9" w:after="0" w:line="240" w:lineRule="auto"/>
        <w:ind w:left="1168" w:right="0" w:hanging="567"/>
        <w:jc w:val="left"/>
        <w:rPr>
          <w:sz w:val="24"/>
          <w:szCs w:val="24"/>
        </w:rPr>
      </w:pPr>
      <w:r>
        <w:rPr>
          <w:sz w:val="24"/>
          <w:szCs w:val="24"/>
        </w:rPr>
        <w:t>предлагать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альтернативное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решение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конфликтной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ситуации;</w:t>
      </w:r>
    </w:p>
    <w:p>
      <w:pPr>
        <w:pStyle w:val="9"/>
        <w:numPr>
          <w:ilvl w:val="0"/>
          <w:numId w:val="5"/>
        </w:numPr>
        <w:tabs>
          <w:tab w:val="left" w:pos="1169"/>
        </w:tabs>
        <w:spacing w:before="73" w:after="0" w:line="240" w:lineRule="auto"/>
        <w:ind w:left="1168" w:right="0" w:hanging="567"/>
        <w:jc w:val="both"/>
        <w:rPr>
          <w:sz w:val="24"/>
          <w:szCs w:val="24"/>
        </w:rPr>
      </w:pPr>
      <w:r>
        <w:rPr>
          <w:sz w:val="24"/>
          <w:szCs w:val="24"/>
        </w:rPr>
        <w:t>выделять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общую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точку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зрения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дискуссии;</w:t>
      </w:r>
    </w:p>
    <w:p>
      <w:pPr>
        <w:pStyle w:val="9"/>
        <w:numPr>
          <w:ilvl w:val="0"/>
          <w:numId w:val="5"/>
        </w:numPr>
        <w:tabs>
          <w:tab w:val="left" w:pos="1169"/>
        </w:tabs>
        <w:spacing w:before="159" w:after="0" w:line="352" w:lineRule="auto"/>
        <w:ind w:left="1168" w:right="611" w:hanging="567"/>
        <w:jc w:val="both"/>
        <w:rPr>
          <w:sz w:val="24"/>
          <w:szCs w:val="24"/>
        </w:rPr>
      </w:pPr>
      <w:r>
        <w:rPr>
          <w:sz w:val="24"/>
          <w:szCs w:val="24"/>
        </w:rPr>
        <w:t>организовывать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взаимодействие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группе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(определять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общие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цели,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распределять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роли,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договариваться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друг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другом 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т.д.);</w:t>
      </w:r>
    </w:p>
    <w:p>
      <w:pPr>
        <w:pStyle w:val="9"/>
        <w:numPr>
          <w:ilvl w:val="0"/>
          <w:numId w:val="5"/>
        </w:numPr>
        <w:tabs>
          <w:tab w:val="left" w:pos="1169"/>
        </w:tabs>
        <w:spacing w:before="9" w:after="0" w:line="352" w:lineRule="auto"/>
        <w:ind w:left="1168" w:right="614" w:hanging="567"/>
        <w:jc w:val="both"/>
        <w:rPr>
          <w:sz w:val="24"/>
          <w:szCs w:val="24"/>
        </w:rPr>
      </w:pPr>
      <w:r>
        <w:rPr>
          <w:sz w:val="24"/>
          <w:szCs w:val="24"/>
        </w:rPr>
        <w:t>корректно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аргументировано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отстаивать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свою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точку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зрения,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уметь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выдвигать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контраргументы;</w:t>
      </w:r>
    </w:p>
    <w:p>
      <w:pPr>
        <w:pStyle w:val="9"/>
        <w:numPr>
          <w:ilvl w:val="0"/>
          <w:numId w:val="5"/>
        </w:numPr>
        <w:tabs>
          <w:tab w:val="left" w:pos="1169"/>
        </w:tabs>
        <w:spacing w:before="9" w:after="0" w:line="357" w:lineRule="auto"/>
        <w:ind w:left="1168" w:right="605" w:hanging="567"/>
        <w:jc w:val="both"/>
        <w:rPr>
          <w:sz w:val="24"/>
          <w:szCs w:val="24"/>
        </w:rPr>
      </w:pPr>
      <w:r>
        <w:rPr>
          <w:sz w:val="24"/>
          <w:szCs w:val="24"/>
        </w:rPr>
        <w:t>критически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относиться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собственному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мнению,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достоинством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признавать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ошибочность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своего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мнения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(если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таково)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корректировать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его;</w:t>
      </w:r>
    </w:p>
    <w:p>
      <w:pPr>
        <w:pStyle w:val="9"/>
        <w:numPr>
          <w:ilvl w:val="0"/>
          <w:numId w:val="5"/>
        </w:numPr>
        <w:tabs>
          <w:tab w:val="left" w:pos="1169"/>
        </w:tabs>
        <w:spacing w:before="0" w:after="0" w:line="352" w:lineRule="auto"/>
        <w:ind w:left="1168" w:right="613" w:hanging="567"/>
        <w:jc w:val="both"/>
        <w:rPr>
          <w:sz w:val="24"/>
          <w:szCs w:val="24"/>
        </w:rPr>
      </w:pPr>
      <w:r>
        <w:rPr>
          <w:sz w:val="24"/>
          <w:szCs w:val="24"/>
        </w:rPr>
        <w:t>представлять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устной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письменной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развернутый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план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собственной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деятельности;</w:t>
      </w:r>
    </w:p>
    <w:p>
      <w:pPr>
        <w:pStyle w:val="9"/>
        <w:numPr>
          <w:ilvl w:val="0"/>
          <w:numId w:val="5"/>
        </w:numPr>
        <w:tabs>
          <w:tab w:val="left" w:pos="1169"/>
        </w:tabs>
        <w:spacing w:before="8" w:after="0" w:line="240" w:lineRule="auto"/>
        <w:ind w:left="1168" w:right="0" w:hanging="567"/>
        <w:jc w:val="both"/>
        <w:rPr>
          <w:sz w:val="24"/>
          <w:szCs w:val="24"/>
        </w:rPr>
      </w:pPr>
      <w:r>
        <w:rPr>
          <w:sz w:val="24"/>
          <w:szCs w:val="24"/>
        </w:rPr>
        <w:t>принимать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решение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ходе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диалога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согласовывать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собеседником;</w:t>
      </w:r>
    </w:p>
    <w:p>
      <w:pPr>
        <w:pStyle w:val="9"/>
        <w:numPr>
          <w:ilvl w:val="0"/>
          <w:numId w:val="5"/>
        </w:numPr>
        <w:tabs>
          <w:tab w:val="left" w:pos="1169"/>
        </w:tabs>
        <w:spacing w:before="158" w:after="0" w:line="352" w:lineRule="auto"/>
        <w:ind w:left="1168" w:right="609" w:hanging="567"/>
        <w:jc w:val="both"/>
        <w:rPr>
          <w:sz w:val="24"/>
          <w:szCs w:val="24"/>
        </w:rPr>
      </w:pPr>
      <w:r>
        <w:rPr>
          <w:sz w:val="24"/>
          <w:szCs w:val="24"/>
        </w:rPr>
        <w:t>использовать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невербальные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наглядные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материалы,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подготовленные/отобранные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под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руководством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педагога;</w:t>
      </w:r>
    </w:p>
    <w:p>
      <w:pPr>
        <w:pStyle w:val="9"/>
        <w:numPr>
          <w:ilvl w:val="0"/>
          <w:numId w:val="5"/>
        </w:numPr>
        <w:tabs>
          <w:tab w:val="left" w:pos="1169"/>
        </w:tabs>
        <w:spacing w:before="9" w:after="0" w:line="357" w:lineRule="auto"/>
        <w:ind w:left="1168" w:right="612" w:hanging="567"/>
        <w:jc w:val="both"/>
        <w:rPr>
          <w:sz w:val="24"/>
          <w:szCs w:val="24"/>
        </w:rPr>
      </w:pPr>
      <w:r>
        <w:rPr>
          <w:sz w:val="24"/>
          <w:szCs w:val="24"/>
        </w:rPr>
        <w:t>целенаправленно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искать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использовать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информационные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ресурсы,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необходимые для решения учебных и практических задач с помощью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средств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ИКТ;</w:t>
      </w:r>
    </w:p>
    <w:p>
      <w:pPr>
        <w:pStyle w:val="9"/>
        <w:numPr>
          <w:ilvl w:val="0"/>
          <w:numId w:val="5"/>
        </w:numPr>
        <w:tabs>
          <w:tab w:val="left" w:pos="1169"/>
        </w:tabs>
        <w:spacing w:before="0" w:after="0" w:line="352" w:lineRule="auto"/>
        <w:ind w:left="1168" w:right="609" w:hanging="567"/>
        <w:jc w:val="both"/>
        <w:rPr>
          <w:sz w:val="24"/>
          <w:szCs w:val="24"/>
        </w:rPr>
      </w:pPr>
      <w:r>
        <w:rPr>
          <w:sz w:val="24"/>
          <w:szCs w:val="24"/>
        </w:rPr>
        <w:t>выделять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информационный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аспект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оперировать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данными,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использовать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модель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решения задачи.</w:t>
      </w:r>
    </w:p>
    <w:p>
      <w:pPr>
        <w:pStyle w:val="2"/>
        <w:spacing w:before="13" w:line="360" w:lineRule="auto"/>
        <w:ind w:left="602" w:right="5788"/>
        <w:jc w:val="both"/>
        <w:rPr>
          <w:sz w:val="24"/>
          <w:szCs w:val="24"/>
        </w:rPr>
      </w:pPr>
      <w:r>
        <w:rPr>
          <w:sz w:val="24"/>
          <w:szCs w:val="24"/>
        </w:rPr>
        <w:t>Инструкторско-обучающий этап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3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год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обучения</w:t>
      </w:r>
    </w:p>
    <w:p>
      <w:pPr>
        <w:spacing w:before="2"/>
        <w:ind w:left="1310" w:right="0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Предметные:</w:t>
      </w:r>
    </w:p>
    <w:p>
      <w:pPr>
        <w:pStyle w:val="2"/>
        <w:spacing w:before="160"/>
        <w:ind w:left="602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должен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знать:</w:t>
      </w:r>
    </w:p>
    <w:p>
      <w:pPr>
        <w:pStyle w:val="9"/>
        <w:numPr>
          <w:ilvl w:val="0"/>
          <w:numId w:val="8"/>
        </w:numPr>
        <w:tabs>
          <w:tab w:val="left" w:pos="1309"/>
          <w:tab w:val="left" w:pos="1310"/>
        </w:tabs>
        <w:spacing w:before="156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Этапы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становления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развития,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организационной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структуры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ВС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РФ.</w:t>
      </w:r>
    </w:p>
    <w:p>
      <w:pPr>
        <w:pStyle w:val="9"/>
        <w:numPr>
          <w:ilvl w:val="0"/>
          <w:numId w:val="8"/>
        </w:numPr>
        <w:tabs>
          <w:tab w:val="left" w:pos="1309"/>
          <w:tab w:val="left" w:pos="1310"/>
        </w:tabs>
        <w:spacing w:before="160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Виды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рода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войск</w:t>
      </w:r>
    </w:p>
    <w:p>
      <w:pPr>
        <w:pStyle w:val="9"/>
        <w:numPr>
          <w:ilvl w:val="0"/>
          <w:numId w:val="8"/>
        </w:numPr>
        <w:tabs>
          <w:tab w:val="left" w:pos="1309"/>
          <w:tab w:val="left" w:pos="1310"/>
        </w:tabs>
        <w:spacing w:before="163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Вооружение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военную технику</w:t>
      </w:r>
    </w:p>
    <w:p>
      <w:pPr>
        <w:pStyle w:val="9"/>
        <w:numPr>
          <w:ilvl w:val="0"/>
          <w:numId w:val="8"/>
        </w:numPr>
        <w:tabs>
          <w:tab w:val="left" w:pos="1309"/>
          <w:tab w:val="left" w:pos="1310"/>
        </w:tabs>
        <w:spacing w:before="161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Роль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Вооруженных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сил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политике 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обществе.</w:t>
      </w:r>
    </w:p>
    <w:p>
      <w:pPr>
        <w:pStyle w:val="9"/>
        <w:numPr>
          <w:ilvl w:val="0"/>
          <w:numId w:val="8"/>
        </w:numPr>
        <w:tabs>
          <w:tab w:val="left" w:pos="1309"/>
          <w:tab w:val="left" w:pos="1310"/>
        </w:tabs>
        <w:spacing w:before="160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Историю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возникновения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воинских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уставов.</w:t>
      </w:r>
    </w:p>
    <w:p>
      <w:pPr>
        <w:pStyle w:val="9"/>
        <w:numPr>
          <w:ilvl w:val="0"/>
          <w:numId w:val="8"/>
        </w:numPr>
        <w:tabs>
          <w:tab w:val="left" w:pos="1309"/>
          <w:tab w:val="left" w:pos="1310"/>
        </w:tabs>
        <w:spacing w:before="161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Воинский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устав,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назначение;</w:t>
      </w:r>
    </w:p>
    <w:p>
      <w:pPr>
        <w:pStyle w:val="9"/>
        <w:numPr>
          <w:ilvl w:val="0"/>
          <w:numId w:val="8"/>
        </w:numPr>
        <w:tabs>
          <w:tab w:val="left" w:pos="1310"/>
        </w:tabs>
        <w:spacing w:before="74" w:after="0" w:line="360" w:lineRule="auto"/>
        <w:ind w:left="602" w:right="612" w:firstLine="0"/>
        <w:jc w:val="both"/>
        <w:rPr>
          <w:sz w:val="24"/>
          <w:szCs w:val="24"/>
        </w:rPr>
      </w:pPr>
      <w:r>
        <w:rPr>
          <w:sz w:val="24"/>
          <w:szCs w:val="24"/>
        </w:rPr>
        <w:t>Функции и задачи Вооружённых сил страны в преломлении истории: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становление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охрана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границ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государства,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военные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конфликты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разрешение,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развязывание военных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действий.</w:t>
      </w:r>
    </w:p>
    <w:p>
      <w:pPr>
        <w:pStyle w:val="9"/>
        <w:numPr>
          <w:ilvl w:val="0"/>
          <w:numId w:val="8"/>
        </w:numPr>
        <w:tabs>
          <w:tab w:val="left" w:pos="1310"/>
        </w:tabs>
        <w:spacing w:before="0" w:after="0" w:line="362" w:lineRule="auto"/>
        <w:ind w:left="602" w:right="610" w:firstLine="0"/>
        <w:jc w:val="both"/>
        <w:rPr>
          <w:sz w:val="24"/>
          <w:szCs w:val="24"/>
        </w:rPr>
      </w:pPr>
      <w:r>
        <w:rPr>
          <w:sz w:val="24"/>
          <w:szCs w:val="24"/>
        </w:rPr>
        <w:t>Содержательную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характеристику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уставов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внутренней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службы,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дисциплинарной,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гарнизонной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 караульной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служб.</w:t>
      </w:r>
    </w:p>
    <w:p>
      <w:pPr>
        <w:pStyle w:val="9"/>
        <w:numPr>
          <w:ilvl w:val="0"/>
          <w:numId w:val="8"/>
        </w:numPr>
        <w:tabs>
          <w:tab w:val="left" w:pos="1310"/>
        </w:tabs>
        <w:spacing w:before="0" w:after="0" w:line="317" w:lineRule="exact"/>
        <w:ind w:left="1310" w:right="0" w:hanging="708"/>
        <w:jc w:val="both"/>
        <w:rPr>
          <w:sz w:val="24"/>
          <w:szCs w:val="24"/>
        </w:rPr>
      </w:pPr>
      <w:r>
        <w:rPr>
          <w:sz w:val="24"/>
          <w:szCs w:val="24"/>
        </w:rPr>
        <w:t>Организацию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караульной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службы.</w:t>
      </w:r>
    </w:p>
    <w:p>
      <w:pPr>
        <w:pStyle w:val="9"/>
        <w:numPr>
          <w:ilvl w:val="0"/>
          <w:numId w:val="8"/>
        </w:numPr>
        <w:tabs>
          <w:tab w:val="left" w:pos="1310"/>
        </w:tabs>
        <w:spacing w:before="159" w:after="0" w:line="360" w:lineRule="auto"/>
        <w:ind w:left="602" w:right="610" w:firstLine="0"/>
        <w:jc w:val="both"/>
        <w:rPr>
          <w:sz w:val="24"/>
          <w:szCs w:val="24"/>
        </w:rPr>
      </w:pPr>
      <w:r>
        <w:rPr>
          <w:sz w:val="24"/>
          <w:szCs w:val="24"/>
        </w:rPr>
        <w:t>Строевой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Устав,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приёмы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элементы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строевой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подготовки,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назначением.</w:t>
      </w:r>
    </w:p>
    <w:p>
      <w:pPr>
        <w:pStyle w:val="9"/>
        <w:numPr>
          <w:ilvl w:val="0"/>
          <w:numId w:val="8"/>
        </w:numPr>
        <w:tabs>
          <w:tab w:val="left" w:pos="1310"/>
        </w:tabs>
        <w:spacing w:before="0" w:after="0" w:line="362" w:lineRule="auto"/>
        <w:ind w:left="602" w:right="607" w:firstLine="0"/>
        <w:jc w:val="both"/>
        <w:rPr>
          <w:sz w:val="24"/>
          <w:szCs w:val="24"/>
        </w:rPr>
      </w:pPr>
      <w:r>
        <w:rPr>
          <w:sz w:val="24"/>
          <w:szCs w:val="24"/>
        </w:rPr>
        <w:t>Устройство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ТТХ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огнестрельного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оружия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(автомата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АК-74)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пневматических винтовок</w:t>
      </w:r>
    </w:p>
    <w:p>
      <w:pPr>
        <w:pStyle w:val="9"/>
        <w:numPr>
          <w:ilvl w:val="0"/>
          <w:numId w:val="8"/>
        </w:numPr>
        <w:tabs>
          <w:tab w:val="left" w:pos="1310"/>
        </w:tabs>
        <w:spacing w:before="0" w:after="0" w:line="360" w:lineRule="auto"/>
        <w:ind w:left="602" w:right="615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Правила выполнения и технику безопасности при выполнении стрельб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пневматического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оружия.</w:t>
      </w:r>
    </w:p>
    <w:p>
      <w:pPr>
        <w:pStyle w:val="9"/>
        <w:numPr>
          <w:ilvl w:val="0"/>
          <w:numId w:val="8"/>
        </w:numPr>
        <w:tabs>
          <w:tab w:val="left" w:pos="1310"/>
        </w:tabs>
        <w:spacing w:before="0" w:after="0" w:line="362" w:lineRule="auto"/>
        <w:ind w:left="602" w:right="608" w:firstLine="0"/>
        <w:jc w:val="both"/>
        <w:rPr>
          <w:sz w:val="24"/>
          <w:szCs w:val="24"/>
        </w:rPr>
      </w:pPr>
      <w:r>
        <w:rPr>
          <w:sz w:val="24"/>
          <w:szCs w:val="24"/>
        </w:rPr>
        <w:t>Историю развития пневматического и огнестрельного оружия и основ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общевойскового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боя.</w:t>
      </w:r>
    </w:p>
    <w:p>
      <w:pPr>
        <w:pStyle w:val="9"/>
        <w:numPr>
          <w:ilvl w:val="0"/>
          <w:numId w:val="8"/>
        </w:numPr>
        <w:tabs>
          <w:tab w:val="left" w:pos="1310"/>
        </w:tabs>
        <w:spacing w:before="0" w:after="0" w:line="360" w:lineRule="auto"/>
        <w:ind w:left="602" w:right="614" w:firstLine="0"/>
        <w:jc w:val="both"/>
        <w:rPr>
          <w:sz w:val="24"/>
          <w:szCs w:val="24"/>
        </w:rPr>
      </w:pPr>
      <w:r>
        <w:rPr>
          <w:sz w:val="24"/>
          <w:szCs w:val="24"/>
        </w:rPr>
        <w:t>Возможности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применения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противотанковых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гранат,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приёмов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обнаружения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вражеских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мин,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преодоления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проходам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составе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отделения.</w:t>
      </w:r>
    </w:p>
    <w:p>
      <w:pPr>
        <w:pStyle w:val="9"/>
        <w:numPr>
          <w:ilvl w:val="0"/>
          <w:numId w:val="8"/>
        </w:numPr>
        <w:tabs>
          <w:tab w:val="left" w:pos="1310"/>
        </w:tabs>
        <w:spacing w:before="0" w:after="0" w:line="240" w:lineRule="auto"/>
        <w:ind w:left="1310" w:right="0" w:hanging="708"/>
        <w:jc w:val="both"/>
        <w:rPr>
          <w:sz w:val="24"/>
          <w:szCs w:val="24"/>
        </w:rPr>
      </w:pPr>
      <w:r>
        <w:rPr>
          <w:sz w:val="24"/>
          <w:szCs w:val="24"/>
        </w:rPr>
        <w:t>Миротворческую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деятельность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вооружённых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сил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России.</w:t>
      </w:r>
    </w:p>
    <w:p>
      <w:pPr>
        <w:pStyle w:val="9"/>
        <w:numPr>
          <w:ilvl w:val="0"/>
          <w:numId w:val="8"/>
        </w:numPr>
        <w:tabs>
          <w:tab w:val="left" w:pos="1380"/>
        </w:tabs>
        <w:spacing w:before="150" w:after="0" w:line="360" w:lineRule="auto"/>
        <w:ind w:left="602" w:right="611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Правила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компасом,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ориентирование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местности,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относительно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определённых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предметов,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правила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подготовки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доклада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результатам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наблюдения за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объектом.</w:t>
      </w:r>
    </w:p>
    <w:p>
      <w:pPr>
        <w:pStyle w:val="9"/>
        <w:numPr>
          <w:ilvl w:val="0"/>
          <w:numId w:val="8"/>
        </w:numPr>
        <w:tabs>
          <w:tab w:val="left" w:pos="1380"/>
        </w:tabs>
        <w:spacing w:before="0" w:after="0" w:line="362" w:lineRule="auto"/>
        <w:ind w:left="602" w:right="606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Правила оказания первой помощи при порезах, ссадинах, ушибах 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характеристику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травм.</w:t>
      </w:r>
    </w:p>
    <w:p>
      <w:pPr>
        <w:pStyle w:val="9"/>
        <w:numPr>
          <w:ilvl w:val="0"/>
          <w:numId w:val="8"/>
        </w:numPr>
        <w:tabs>
          <w:tab w:val="left" w:pos="1380"/>
        </w:tabs>
        <w:spacing w:before="0" w:after="0" w:line="360" w:lineRule="auto"/>
        <w:ind w:left="602" w:right="61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Понятия тепловых и солнечных ударов, обморожений, первая помощь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спасении утопающего.</w:t>
      </w:r>
    </w:p>
    <w:p>
      <w:pPr>
        <w:pStyle w:val="9"/>
        <w:numPr>
          <w:ilvl w:val="0"/>
          <w:numId w:val="8"/>
        </w:numPr>
        <w:tabs>
          <w:tab w:val="left" w:pos="1310"/>
        </w:tabs>
        <w:spacing w:before="0" w:after="0" w:line="362" w:lineRule="auto"/>
        <w:ind w:left="602" w:right="606" w:firstLine="0"/>
        <w:jc w:val="both"/>
        <w:rPr>
          <w:sz w:val="24"/>
          <w:szCs w:val="24"/>
        </w:rPr>
      </w:pPr>
      <w:r>
        <w:rPr>
          <w:sz w:val="24"/>
          <w:szCs w:val="24"/>
        </w:rPr>
        <w:t>Характеристику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реанимационных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мероприятий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ИВЛ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НМС.</w:t>
      </w:r>
    </w:p>
    <w:p>
      <w:pPr>
        <w:pStyle w:val="9"/>
        <w:numPr>
          <w:ilvl w:val="0"/>
          <w:numId w:val="8"/>
        </w:numPr>
        <w:tabs>
          <w:tab w:val="left" w:pos="1380"/>
        </w:tabs>
        <w:spacing w:before="0" w:after="0" w:line="317" w:lineRule="exact"/>
        <w:ind w:left="1379" w:right="0" w:hanging="778"/>
        <w:jc w:val="both"/>
        <w:rPr>
          <w:sz w:val="24"/>
          <w:szCs w:val="24"/>
        </w:rPr>
      </w:pPr>
      <w:r>
        <w:rPr>
          <w:sz w:val="24"/>
          <w:szCs w:val="24"/>
        </w:rPr>
        <w:t>Права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ответственности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военнослужащих,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воинскую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обязанность,</w:t>
      </w:r>
    </w:p>
    <w:p>
      <w:pPr>
        <w:pStyle w:val="9"/>
        <w:numPr>
          <w:ilvl w:val="0"/>
          <w:numId w:val="8"/>
        </w:numPr>
        <w:tabs>
          <w:tab w:val="left" w:pos="1380"/>
        </w:tabs>
        <w:spacing w:before="153" w:after="0" w:line="240" w:lineRule="auto"/>
        <w:ind w:left="1379" w:right="0" w:hanging="778"/>
        <w:jc w:val="both"/>
        <w:rPr>
          <w:sz w:val="24"/>
          <w:szCs w:val="24"/>
        </w:rPr>
      </w:pPr>
      <w:r>
        <w:rPr>
          <w:sz w:val="24"/>
          <w:szCs w:val="24"/>
        </w:rPr>
        <w:t>Понятия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воинском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учёте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назначении.</w:t>
      </w:r>
    </w:p>
    <w:p>
      <w:pPr>
        <w:pStyle w:val="9"/>
        <w:numPr>
          <w:ilvl w:val="0"/>
          <w:numId w:val="8"/>
        </w:numPr>
        <w:tabs>
          <w:tab w:val="left" w:pos="1380"/>
        </w:tabs>
        <w:spacing w:before="74" w:after="0" w:line="360" w:lineRule="auto"/>
        <w:ind w:left="602" w:right="610" w:firstLine="0"/>
        <w:jc w:val="both"/>
        <w:rPr>
          <w:sz w:val="24"/>
          <w:szCs w:val="24"/>
        </w:rPr>
      </w:pPr>
      <w:r>
        <w:rPr>
          <w:sz w:val="24"/>
          <w:szCs w:val="24"/>
        </w:rPr>
        <w:t>Системы оповещения и информирования об опасности чрезвычайных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ситуаций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мирного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времени,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правила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пользования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индивидуальной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аптечкой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АИ-2,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индивидуальным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противохимическим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пакетом ИПП-8, противогазами ГП-5, ГП-7, костюмами ОЗК, Л1, технологии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самостоятельного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изготовления ватно-марлевой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повязки.</w:t>
      </w:r>
    </w:p>
    <w:p>
      <w:pPr>
        <w:pStyle w:val="9"/>
        <w:numPr>
          <w:ilvl w:val="0"/>
          <w:numId w:val="8"/>
        </w:numPr>
        <w:tabs>
          <w:tab w:val="left" w:pos="1380"/>
        </w:tabs>
        <w:spacing w:before="0" w:after="0" w:line="360" w:lineRule="auto"/>
        <w:ind w:left="602" w:right="610" w:firstLine="0"/>
        <w:jc w:val="both"/>
        <w:rPr>
          <w:sz w:val="24"/>
          <w:szCs w:val="24"/>
        </w:rPr>
      </w:pPr>
      <w:r>
        <w:rPr>
          <w:sz w:val="24"/>
          <w:szCs w:val="24"/>
        </w:rPr>
        <w:t>Организацию проведения аварийно-спасательных работ в зонах ЧС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современные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средства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пожаротушения.</w:t>
      </w:r>
    </w:p>
    <w:p>
      <w:pPr>
        <w:pStyle w:val="9"/>
        <w:numPr>
          <w:ilvl w:val="0"/>
          <w:numId w:val="8"/>
        </w:numPr>
        <w:tabs>
          <w:tab w:val="left" w:pos="1380"/>
        </w:tabs>
        <w:spacing w:before="0" w:after="0" w:line="360" w:lineRule="auto"/>
        <w:ind w:left="602" w:right="614" w:firstLine="0"/>
        <w:jc w:val="both"/>
        <w:rPr>
          <w:sz w:val="24"/>
          <w:szCs w:val="24"/>
        </w:rPr>
      </w:pPr>
      <w:r>
        <w:rPr>
          <w:sz w:val="24"/>
          <w:szCs w:val="24"/>
        </w:rPr>
        <w:t>ЧС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природного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характера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способы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защиты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населения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последствий.</w:t>
      </w:r>
    </w:p>
    <w:p>
      <w:pPr>
        <w:pStyle w:val="9"/>
        <w:numPr>
          <w:ilvl w:val="0"/>
          <w:numId w:val="8"/>
        </w:numPr>
        <w:tabs>
          <w:tab w:val="left" w:pos="1380"/>
        </w:tabs>
        <w:spacing w:before="0" w:after="0" w:line="360" w:lineRule="auto"/>
        <w:ind w:left="602" w:right="605" w:firstLine="0"/>
        <w:jc w:val="both"/>
        <w:rPr>
          <w:sz w:val="24"/>
          <w:szCs w:val="24"/>
        </w:rPr>
      </w:pPr>
      <w:r>
        <w:rPr>
          <w:sz w:val="24"/>
          <w:szCs w:val="24"/>
        </w:rPr>
        <w:t>Основы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ориентирования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местности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выхода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населённым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пунктам,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правила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методы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оборудования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временного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укрытия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возможности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технологию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оборудования,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разновидность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зимних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укрытий.</w:t>
      </w:r>
    </w:p>
    <w:p>
      <w:pPr>
        <w:pStyle w:val="9"/>
        <w:numPr>
          <w:ilvl w:val="0"/>
          <w:numId w:val="8"/>
        </w:numPr>
        <w:tabs>
          <w:tab w:val="left" w:pos="1380"/>
        </w:tabs>
        <w:spacing w:before="0" w:after="0" w:line="362" w:lineRule="auto"/>
        <w:ind w:left="602" w:right="613" w:firstLine="0"/>
        <w:jc w:val="both"/>
        <w:rPr>
          <w:sz w:val="24"/>
          <w:szCs w:val="24"/>
        </w:rPr>
      </w:pPr>
      <w:r>
        <w:rPr>
          <w:sz w:val="24"/>
          <w:szCs w:val="24"/>
        </w:rPr>
        <w:t>Типы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костров,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способы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разведения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костра,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правила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питания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экстремальных условиях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способы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добычи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приготовления пищи.</w:t>
      </w:r>
    </w:p>
    <w:p>
      <w:pPr>
        <w:pStyle w:val="9"/>
        <w:numPr>
          <w:ilvl w:val="0"/>
          <w:numId w:val="8"/>
        </w:numPr>
        <w:tabs>
          <w:tab w:val="left" w:pos="1380"/>
        </w:tabs>
        <w:spacing w:before="0" w:after="0" w:line="317" w:lineRule="exact"/>
        <w:ind w:left="1379" w:right="0" w:hanging="778"/>
        <w:jc w:val="both"/>
        <w:rPr>
          <w:sz w:val="24"/>
          <w:szCs w:val="24"/>
        </w:rPr>
      </w:pPr>
      <w:r>
        <w:rPr>
          <w:sz w:val="24"/>
          <w:szCs w:val="24"/>
        </w:rPr>
        <w:t>Туристические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узлы,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типы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туристических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веревок.</w:t>
      </w:r>
    </w:p>
    <w:p>
      <w:pPr>
        <w:pStyle w:val="9"/>
        <w:numPr>
          <w:ilvl w:val="0"/>
          <w:numId w:val="8"/>
        </w:numPr>
        <w:tabs>
          <w:tab w:val="left" w:pos="1380"/>
        </w:tabs>
        <w:spacing w:before="160" w:after="0" w:line="360" w:lineRule="auto"/>
        <w:ind w:left="602" w:right="613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Правила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поведение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различных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местах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ситуациях,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правила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поведения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конфликте.</w:t>
      </w:r>
    </w:p>
    <w:p>
      <w:pPr>
        <w:pStyle w:val="9"/>
        <w:numPr>
          <w:ilvl w:val="0"/>
          <w:numId w:val="8"/>
        </w:numPr>
        <w:tabs>
          <w:tab w:val="left" w:pos="1310"/>
        </w:tabs>
        <w:spacing w:before="1" w:after="0" w:line="240" w:lineRule="auto"/>
        <w:ind w:left="1310" w:right="0" w:hanging="708"/>
        <w:jc w:val="both"/>
        <w:rPr>
          <w:sz w:val="24"/>
          <w:szCs w:val="24"/>
        </w:rPr>
      </w:pPr>
      <w:r>
        <w:rPr>
          <w:sz w:val="24"/>
          <w:szCs w:val="24"/>
        </w:rPr>
        <w:t>Основы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товарищества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дружбы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традициях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русского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народа.</w:t>
      </w:r>
    </w:p>
    <w:p>
      <w:pPr>
        <w:pStyle w:val="2"/>
        <w:spacing w:before="166"/>
        <w:ind w:left="602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должен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уметь:</w:t>
      </w:r>
    </w:p>
    <w:p>
      <w:pPr>
        <w:pStyle w:val="9"/>
        <w:numPr>
          <w:ilvl w:val="0"/>
          <w:numId w:val="9"/>
        </w:numPr>
        <w:tabs>
          <w:tab w:val="left" w:pos="1309"/>
          <w:tab w:val="left" w:pos="1310"/>
        </w:tabs>
        <w:spacing w:before="155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Выполнять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приемы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элементы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строевой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подготовки.</w:t>
      </w:r>
    </w:p>
    <w:p>
      <w:pPr>
        <w:pStyle w:val="9"/>
        <w:numPr>
          <w:ilvl w:val="0"/>
          <w:numId w:val="9"/>
        </w:numPr>
        <w:tabs>
          <w:tab w:val="left" w:pos="1309"/>
          <w:tab w:val="left" w:pos="1310"/>
        </w:tabs>
        <w:spacing w:before="161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Стрелять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пневматической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винтовки.</w:t>
      </w:r>
    </w:p>
    <w:p>
      <w:pPr>
        <w:pStyle w:val="9"/>
        <w:numPr>
          <w:ilvl w:val="0"/>
          <w:numId w:val="9"/>
        </w:numPr>
        <w:tabs>
          <w:tab w:val="left" w:pos="1309"/>
          <w:tab w:val="left" w:pos="1310"/>
        </w:tabs>
        <w:spacing w:before="160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Выполнять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разборку/сборку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макета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автомата АК-74.</w:t>
      </w:r>
    </w:p>
    <w:p>
      <w:pPr>
        <w:pStyle w:val="9"/>
        <w:numPr>
          <w:ilvl w:val="0"/>
          <w:numId w:val="9"/>
        </w:numPr>
        <w:tabs>
          <w:tab w:val="left" w:pos="1309"/>
          <w:tab w:val="left" w:pos="1310"/>
        </w:tabs>
        <w:spacing w:before="163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Уметь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метать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гранату, искать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мины.</w:t>
      </w:r>
    </w:p>
    <w:p>
      <w:pPr>
        <w:pStyle w:val="9"/>
        <w:numPr>
          <w:ilvl w:val="0"/>
          <w:numId w:val="9"/>
        </w:numPr>
        <w:tabs>
          <w:tab w:val="left" w:pos="1309"/>
          <w:tab w:val="left" w:pos="1310"/>
        </w:tabs>
        <w:spacing w:before="160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Выбрать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оборудовать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место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для стрельбы</w:t>
      </w:r>
    </w:p>
    <w:p>
      <w:pPr>
        <w:pStyle w:val="9"/>
        <w:numPr>
          <w:ilvl w:val="0"/>
          <w:numId w:val="9"/>
        </w:numPr>
        <w:tabs>
          <w:tab w:val="left" w:pos="1309"/>
          <w:tab w:val="left" w:pos="1310"/>
        </w:tabs>
        <w:spacing w:before="161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Преодолеть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минное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поле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проходам 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составе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отделения.</w:t>
      </w:r>
    </w:p>
    <w:p>
      <w:pPr>
        <w:pStyle w:val="9"/>
        <w:numPr>
          <w:ilvl w:val="0"/>
          <w:numId w:val="9"/>
        </w:numPr>
        <w:tabs>
          <w:tab w:val="left" w:pos="1309"/>
          <w:tab w:val="left" w:pos="1310"/>
        </w:tabs>
        <w:spacing w:before="161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Работать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компасом,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уметь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найти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магнитный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азимут.</w:t>
      </w:r>
    </w:p>
    <w:p>
      <w:pPr>
        <w:pStyle w:val="9"/>
        <w:numPr>
          <w:ilvl w:val="0"/>
          <w:numId w:val="9"/>
        </w:numPr>
        <w:tabs>
          <w:tab w:val="left" w:pos="1309"/>
          <w:tab w:val="left" w:pos="1310"/>
        </w:tabs>
        <w:spacing w:before="163" w:after="0" w:line="360" w:lineRule="auto"/>
        <w:ind w:left="602" w:right="614" w:firstLine="0"/>
        <w:jc w:val="left"/>
        <w:rPr>
          <w:sz w:val="24"/>
          <w:szCs w:val="24"/>
        </w:rPr>
      </w:pPr>
      <w:r>
        <w:rPr>
          <w:sz w:val="24"/>
          <w:szCs w:val="24"/>
        </w:rPr>
        <w:t>Оказать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первую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помощи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порезах,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ссадинах,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ушибах,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тепловых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солнечных ударах,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обморожениях.</w:t>
      </w:r>
    </w:p>
    <w:p>
      <w:pPr>
        <w:pStyle w:val="9"/>
        <w:numPr>
          <w:ilvl w:val="0"/>
          <w:numId w:val="9"/>
        </w:numPr>
        <w:tabs>
          <w:tab w:val="left" w:pos="1309"/>
          <w:tab w:val="left" w:pos="1310"/>
        </w:tabs>
        <w:spacing w:before="0" w:after="0" w:line="321" w:lineRule="exact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Выполнить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реанимационные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мероприятия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65"/>
          <w:sz w:val="24"/>
          <w:szCs w:val="24"/>
        </w:rPr>
        <w:t xml:space="preserve"> </w:t>
      </w:r>
      <w:r>
        <w:rPr>
          <w:sz w:val="24"/>
          <w:szCs w:val="24"/>
        </w:rPr>
        <w:t>ИВЛ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НМС.</w:t>
      </w:r>
    </w:p>
    <w:p>
      <w:pPr>
        <w:pStyle w:val="9"/>
        <w:numPr>
          <w:ilvl w:val="0"/>
          <w:numId w:val="9"/>
        </w:numPr>
        <w:tabs>
          <w:tab w:val="left" w:pos="1309"/>
          <w:tab w:val="left" w:pos="1310"/>
        </w:tabs>
        <w:spacing w:before="160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Правильно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надеть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противогаз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ГП-5,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ГП-7.</w:t>
      </w:r>
    </w:p>
    <w:p>
      <w:pPr>
        <w:pStyle w:val="9"/>
        <w:numPr>
          <w:ilvl w:val="0"/>
          <w:numId w:val="9"/>
        </w:numPr>
        <w:tabs>
          <w:tab w:val="left" w:pos="1310"/>
        </w:tabs>
        <w:spacing w:before="74" w:after="0" w:line="240" w:lineRule="auto"/>
        <w:ind w:left="1310" w:right="0" w:hanging="708"/>
        <w:jc w:val="both"/>
        <w:rPr>
          <w:sz w:val="24"/>
          <w:szCs w:val="24"/>
        </w:rPr>
      </w:pPr>
      <w:r>
        <w:rPr>
          <w:sz w:val="24"/>
          <w:szCs w:val="24"/>
        </w:rPr>
        <w:t>Правильно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надеть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костюм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ОЗК,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Л-1.</w:t>
      </w:r>
    </w:p>
    <w:p>
      <w:pPr>
        <w:pStyle w:val="9"/>
        <w:numPr>
          <w:ilvl w:val="0"/>
          <w:numId w:val="9"/>
        </w:numPr>
        <w:tabs>
          <w:tab w:val="left" w:pos="1310"/>
        </w:tabs>
        <w:spacing w:before="161" w:after="0" w:line="240" w:lineRule="auto"/>
        <w:ind w:left="1310" w:right="0" w:hanging="708"/>
        <w:jc w:val="both"/>
        <w:rPr>
          <w:sz w:val="24"/>
          <w:szCs w:val="24"/>
        </w:rPr>
      </w:pPr>
      <w:r>
        <w:rPr>
          <w:sz w:val="24"/>
          <w:szCs w:val="24"/>
        </w:rPr>
        <w:t>Самостоятельно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изготовить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ватно-марлевую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повязку.</w:t>
      </w:r>
    </w:p>
    <w:p>
      <w:pPr>
        <w:pStyle w:val="9"/>
        <w:numPr>
          <w:ilvl w:val="0"/>
          <w:numId w:val="9"/>
        </w:numPr>
        <w:tabs>
          <w:tab w:val="left" w:pos="1310"/>
        </w:tabs>
        <w:spacing w:before="161" w:after="0" w:line="240" w:lineRule="auto"/>
        <w:ind w:left="1310" w:right="0" w:hanging="708"/>
        <w:jc w:val="both"/>
        <w:rPr>
          <w:sz w:val="24"/>
          <w:szCs w:val="24"/>
        </w:rPr>
      </w:pPr>
      <w:r>
        <w:rPr>
          <w:sz w:val="24"/>
          <w:szCs w:val="24"/>
        </w:rPr>
        <w:t>Вести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себя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ЧС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природного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характера.</w:t>
      </w:r>
    </w:p>
    <w:p>
      <w:pPr>
        <w:pStyle w:val="9"/>
        <w:numPr>
          <w:ilvl w:val="0"/>
          <w:numId w:val="9"/>
        </w:numPr>
        <w:tabs>
          <w:tab w:val="left" w:pos="1310"/>
        </w:tabs>
        <w:spacing w:before="160" w:after="0" w:line="240" w:lineRule="auto"/>
        <w:ind w:left="1310" w:right="0" w:hanging="708"/>
        <w:jc w:val="both"/>
        <w:rPr>
          <w:sz w:val="24"/>
          <w:szCs w:val="24"/>
        </w:rPr>
      </w:pPr>
      <w:r>
        <w:rPr>
          <w:sz w:val="24"/>
          <w:szCs w:val="24"/>
        </w:rPr>
        <w:t>Ориентироваться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местности,</w:t>
      </w:r>
    </w:p>
    <w:p>
      <w:pPr>
        <w:pStyle w:val="9"/>
        <w:numPr>
          <w:ilvl w:val="0"/>
          <w:numId w:val="9"/>
        </w:numPr>
        <w:tabs>
          <w:tab w:val="left" w:pos="1310"/>
        </w:tabs>
        <w:spacing w:before="163" w:after="0" w:line="240" w:lineRule="auto"/>
        <w:ind w:left="1310" w:right="0" w:hanging="708"/>
        <w:jc w:val="both"/>
        <w:rPr>
          <w:sz w:val="24"/>
          <w:szCs w:val="24"/>
        </w:rPr>
      </w:pPr>
      <w:r>
        <w:rPr>
          <w:sz w:val="24"/>
          <w:szCs w:val="24"/>
        </w:rPr>
        <w:t>Вязать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узлы.</w:t>
      </w:r>
    </w:p>
    <w:p>
      <w:pPr>
        <w:pStyle w:val="2"/>
        <w:spacing w:before="165"/>
        <w:ind w:left="602"/>
        <w:rPr>
          <w:sz w:val="24"/>
          <w:szCs w:val="24"/>
        </w:rPr>
      </w:pPr>
      <w:r>
        <w:rPr>
          <w:sz w:val="24"/>
          <w:szCs w:val="24"/>
        </w:rPr>
        <w:t>Метапредметные:</w:t>
      </w:r>
    </w:p>
    <w:p>
      <w:pPr>
        <w:pStyle w:val="9"/>
        <w:numPr>
          <w:ilvl w:val="0"/>
          <w:numId w:val="10"/>
        </w:numPr>
        <w:tabs>
          <w:tab w:val="left" w:pos="1169"/>
        </w:tabs>
        <w:spacing w:before="156" w:after="0" w:line="240" w:lineRule="auto"/>
        <w:ind w:left="1168" w:right="0" w:hanging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Регулятивные:</w:t>
      </w:r>
    </w:p>
    <w:p>
      <w:pPr>
        <w:pStyle w:val="9"/>
        <w:numPr>
          <w:ilvl w:val="0"/>
          <w:numId w:val="5"/>
        </w:numPr>
        <w:tabs>
          <w:tab w:val="left" w:pos="1169"/>
        </w:tabs>
        <w:spacing w:before="159" w:after="0" w:line="352" w:lineRule="auto"/>
        <w:ind w:left="1168" w:right="612" w:hanging="567"/>
        <w:jc w:val="both"/>
        <w:rPr>
          <w:sz w:val="24"/>
          <w:szCs w:val="24"/>
        </w:rPr>
      </w:pPr>
      <w:r>
        <w:rPr>
          <w:sz w:val="24"/>
          <w:szCs w:val="24"/>
        </w:rPr>
        <w:t>ставить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цель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определенной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проблемы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существующих возможностей;</w:t>
      </w:r>
    </w:p>
    <w:p>
      <w:pPr>
        <w:pStyle w:val="9"/>
        <w:numPr>
          <w:ilvl w:val="0"/>
          <w:numId w:val="5"/>
        </w:numPr>
        <w:tabs>
          <w:tab w:val="left" w:pos="1169"/>
        </w:tabs>
        <w:spacing w:before="9" w:after="0" w:line="357" w:lineRule="auto"/>
        <w:ind w:left="1168" w:right="611" w:hanging="567"/>
        <w:jc w:val="both"/>
        <w:rPr>
          <w:sz w:val="24"/>
          <w:szCs w:val="24"/>
        </w:rPr>
      </w:pPr>
      <w:r>
        <w:rPr>
          <w:sz w:val="24"/>
          <w:szCs w:val="24"/>
        </w:rPr>
        <w:t>выстраивать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жизненные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планы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краткосрочное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будущее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(заявлять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целевые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ориентиры,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ставить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адекватные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задачи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предлагать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действия,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указывая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обосновывая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логическую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последовательность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шагов);</w:t>
      </w:r>
    </w:p>
    <w:p>
      <w:pPr>
        <w:pStyle w:val="9"/>
        <w:numPr>
          <w:ilvl w:val="0"/>
          <w:numId w:val="5"/>
        </w:numPr>
        <w:tabs>
          <w:tab w:val="left" w:pos="1169"/>
        </w:tabs>
        <w:spacing w:before="2" w:after="0" w:line="357" w:lineRule="auto"/>
        <w:ind w:left="1168" w:right="608" w:hanging="567"/>
        <w:jc w:val="both"/>
        <w:rPr>
          <w:sz w:val="24"/>
          <w:szCs w:val="24"/>
        </w:rPr>
      </w:pPr>
      <w:r>
        <w:rPr>
          <w:sz w:val="24"/>
          <w:szCs w:val="24"/>
        </w:rPr>
        <w:t>определять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совместно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педагогом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сверстниками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критерии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планируемых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результатов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критерии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оценки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совей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деятельности;</w:t>
      </w:r>
    </w:p>
    <w:p>
      <w:pPr>
        <w:pStyle w:val="9"/>
        <w:numPr>
          <w:ilvl w:val="0"/>
          <w:numId w:val="5"/>
        </w:numPr>
        <w:tabs>
          <w:tab w:val="left" w:pos="1169"/>
        </w:tabs>
        <w:spacing w:before="0" w:after="0" w:line="352" w:lineRule="auto"/>
        <w:ind w:left="1168" w:right="613" w:hanging="567"/>
        <w:jc w:val="both"/>
        <w:rPr>
          <w:sz w:val="24"/>
          <w:szCs w:val="24"/>
        </w:rPr>
      </w:pPr>
      <w:r>
        <w:rPr>
          <w:sz w:val="24"/>
          <w:szCs w:val="24"/>
        </w:rPr>
        <w:t>отбирать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инструменты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оценивания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совей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осуществлять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самоконтроль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своей деятельности;</w:t>
      </w:r>
    </w:p>
    <w:p>
      <w:pPr>
        <w:pStyle w:val="9"/>
        <w:numPr>
          <w:ilvl w:val="0"/>
          <w:numId w:val="5"/>
        </w:numPr>
        <w:tabs>
          <w:tab w:val="left" w:pos="1169"/>
        </w:tabs>
        <w:spacing w:before="7" w:after="0" w:line="352" w:lineRule="auto"/>
        <w:ind w:left="1168" w:right="608" w:hanging="567"/>
        <w:jc w:val="both"/>
        <w:rPr>
          <w:sz w:val="24"/>
          <w:szCs w:val="24"/>
        </w:rPr>
      </w:pPr>
      <w:r>
        <w:rPr>
          <w:sz w:val="24"/>
          <w:szCs w:val="24"/>
        </w:rPr>
        <w:t>сверять свои действия с целью и, при необходимости, корректировать их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самостоятельно;</w:t>
      </w:r>
    </w:p>
    <w:p>
      <w:pPr>
        <w:pStyle w:val="9"/>
        <w:numPr>
          <w:ilvl w:val="0"/>
          <w:numId w:val="5"/>
        </w:numPr>
        <w:tabs>
          <w:tab w:val="left" w:pos="1169"/>
        </w:tabs>
        <w:spacing w:before="9" w:after="0" w:line="352" w:lineRule="auto"/>
        <w:ind w:left="1168" w:right="613" w:hanging="567"/>
        <w:jc w:val="both"/>
        <w:rPr>
          <w:sz w:val="24"/>
          <w:szCs w:val="24"/>
        </w:rPr>
      </w:pPr>
      <w:r>
        <w:rPr>
          <w:sz w:val="24"/>
          <w:szCs w:val="24"/>
        </w:rPr>
        <w:t>фиксировать и анализировать динамику собственных образовательных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результатов;</w:t>
      </w:r>
    </w:p>
    <w:p>
      <w:pPr>
        <w:pStyle w:val="9"/>
        <w:numPr>
          <w:ilvl w:val="0"/>
          <w:numId w:val="5"/>
        </w:numPr>
        <w:tabs>
          <w:tab w:val="left" w:pos="1169"/>
        </w:tabs>
        <w:spacing w:before="9" w:after="0" w:line="352" w:lineRule="auto"/>
        <w:ind w:left="1168" w:right="613" w:hanging="567"/>
        <w:jc w:val="both"/>
        <w:rPr>
          <w:sz w:val="24"/>
          <w:szCs w:val="24"/>
        </w:rPr>
      </w:pPr>
      <w:r>
        <w:rPr>
          <w:sz w:val="24"/>
          <w:szCs w:val="24"/>
        </w:rPr>
        <w:t>формулировать учебные задачи как шаги достижения поставленной цели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деятельности;</w:t>
      </w:r>
    </w:p>
    <w:p>
      <w:pPr>
        <w:pStyle w:val="9"/>
        <w:numPr>
          <w:ilvl w:val="0"/>
          <w:numId w:val="5"/>
        </w:numPr>
        <w:tabs>
          <w:tab w:val="left" w:pos="1169"/>
        </w:tabs>
        <w:spacing w:before="9" w:after="0" w:line="352" w:lineRule="auto"/>
        <w:ind w:left="1168" w:right="613" w:hanging="567"/>
        <w:jc w:val="both"/>
        <w:rPr>
          <w:sz w:val="24"/>
          <w:szCs w:val="24"/>
        </w:rPr>
      </w:pPr>
      <w:r>
        <w:rPr>
          <w:sz w:val="24"/>
          <w:szCs w:val="24"/>
        </w:rPr>
        <w:t>находить,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числе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предложенных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вариантов,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условия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выполнения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учебной и познавательной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задачи;</w:t>
      </w:r>
    </w:p>
    <w:p>
      <w:pPr>
        <w:pStyle w:val="9"/>
        <w:numPr>
          <w:ilvl w:val="0"/>
          <w:numId w:val="5"/>
        </w:numPr>
        <w:tabs>
          <w:tab w:val="left" w:pos="1169"/>
        </w:tabs>
        <w:spacing w:before="9" w:after="0" w:line="350" w:lineRule="auto"/>
        <w:ind w:left="1168" w:right="613" w:hanging="567"/>
        <w:jc w:val="both"/>
        <w:rPr>
          <w:sz w:val="24"/>
          <w:szCs w:val="24"/>
        </w:rPr>
      </w:pPr>
      <w:r>
        <w:rPr>
          <w:sz w:val="24"/>
          <w:szCs w:val="24"/>
        </w:rPr>
        <w:t>выбирать из предложенных вариантов и самостоятельно искать средства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решения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достижения цели;</w:t>
      </w:r>
    </w:p>
    <w:p>
      <w:pPr>
        <w:pStyle w:val="9"/>
        <w:numPr>
          <w:ilvl w:val="0"/>
          <w:numId w:val="5"/>
        </w:numPr>
        <w:tabs>
          <w:tab w:val="left" w:pos="1169"/>
        </w:tabs>
        <w:spacing w:before="13" w:after="0" w:line="352" w:lineRule="auto"/>
        <w:ind w:left="1168" w:right="611" w:hanging="567"/>
        <w:jc w:val="both"/>
        <w:rPr>
          <w:sz w:val="24"/>
          <w:szCs w:val="24"/>
        </w:rPr>
      </w:pPr>
      <w:r>
        <w:rPr>
          <w:sz w:val="24"/>
          <w:szCs w:val="24"/>
        </w:rPr>
        <w:t>систематизировать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(выбирать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приоритетные)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критерии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планируемых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результатов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 оценки своей деятельности;</w:t>
      </w:r>
    </w:p>
    <w:p>
      <w:pPr>
        <w:pStyle w:val="9"/>
        <w:numPr>
          <w:ilvl w:val="0"/>
          <w:numId w:val="5"/>
        </w:numPr>
        <w:tabs>
          <w:tab w:val="left" w:pos="1168"/>
          <w:tab w:val="left" w:pos="1169"/>
        </w:tabs>
        <w:spacing w:before="73" w:after="0" w:line="350" w:lineRule="auto"/>
        <w:ind w:left="1168" w:right="611" w:hanging="567"/>
        <w:jc w:val="left"/>
        <w:rPr>
          <w:sz w:val="24"/>
          <w:szCs w:val="24"/>
        </w:rPr>
      </w:pPr>
      <w:r>
        <w:rPr>
          <w:sz w:val="24"/>
          <w:szCs w:val="24"/>
        </w:rPr>
        <w:t>определять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критерии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правильности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(корректности)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выполнения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учебной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задачи;</w:t>
      </w:r>
    </w:p>
    <w:p>
      <w:pPr>
        <w:pStyle w:val="9"/>
        <w:numPr>
          <w:ilvl w:val="0"/>
          <w:numId w:val="5"/>
        </w:numPr>
        <w:tabs>
          <w:tab w:val="left" w:pos="1168"/>
          <w:tab w:val="left" w:pos="1169"/>
          <w:tab w:val="left" w:pos="2758"/>
          <w:tab w:val="left" w:pos="4123"/>
          <w:tab w:val="left" w:pos="4521"/>
          <w:tab w:val="left" w:pos="6377"/>
          <w:tab w:val="left" w:pos="7965"/>
        </w:tabs>
        <w:spacing w:before="14" w:after="0" w:line="352" w:lineRule="auto"/>
        <w:ind w:left="1168" w:right="613" w:hanging="567"/>
        <w:jc w:val="left"/>
        <w:rPr>
          <w:sz w:val="24"/>
          <w:szCs w:val="24"/>
        </w:rPr>
      </w:pPr>
      <w:r>
        <w:rPr>
          <w:sz w:val="24"/>
          <w:szCs w:val="24"/>
        </w:rPr>
        <w:t>соотносить</w:t>
      </w:r>
      <w:r>
        <w:rPr>
          <w:sz w:val="24"/>
          <w:szCs w:val="24"/>
        </w:rPr>
        <w:tab/>
      </w:r>
      <w:r>
        <w:rPr>
          <w:sz w:val="24"/>
          <w:szCs w:val="24"/>
        </w:rPr>
        <w:t>реальные</w:t>
      </w:r>
      <w:r>
        <w:rPr>
          <w:sz w:val="24"/>
          <w:szCs w:val="24"/>
        </w:rPr>
        <w:tab/>
      </w:r>
      <w:r>
        <w:rPr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z w:val="24"/>
          <w:szCs w:val="24"/>
        </w:rPr>
        <w:t>планируемые</w:t>
      </w:r>
      <w:r>
        <w:rPr>
          <w:sz w:val="24"/>
          <w:szCs w:val="24"/>
        </w:rPr>
        <w:tab/>
      </w:r>
      <w:r>
        <w:rPr>
          <w:sz w:val="24"/>
          <w:szCs w:val="24"/>
        </w:rPr>
        <w:t>результаты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индивидуальной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деятельности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 делать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выводы;</w:t>
      </w:r>
    </w:p>
    <w:p>
      <w:pPr>
        <w:pStyle w:val="9"/>
        <w:numPr>
          <w:ilvl w:val="0"/>
          <w:numId w:val="5"/>
        </w:numPr>
        <w:tabs>
          <w:tab w:val="left" w:pos="1168"/>
          <w:tab w:val="left" w:pos="1169"/>
        </w:tabs>
        <w:spacing w:before="9" w:after="0" w:line="352" w:lineRule="auto"/>
        <w:ind w:left="1168" w:right="615" w:hanging="567"/>
        <w:jc w:val="left"/>
        <w:rPr>
          <w:sz w:val="24"/>
          <w:szCs w:val="24"/>
        </w:rPr>
      </w:pPr>
      <w:r>
        <w:rPr>
          <w:sz w:val="24"/>
          <w:szCs w:val="24"/>
        </w:rPr>
        <w:t>самостоятельно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определять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причины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своего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успеха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неуспеха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находить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способы выхода из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ситуации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неуспеха.</w:t>
      </w:r>
    </w:p>
    <w:p>
      <w:pPr>
        <w:pStyle w:val="9"/>
        <w:numPr>
          <w:ilvl w:val="0"/>
          <w:numId w:val="10"/>
        </w:numPr>
        <w:tabs>
          <w:tab w:val="left" w:pos="1168"/>
          <w:tab w:val="left" w:pos="1169"/>
        </w:tabs>
        <w:spacing w:before="9" w:after="0" w:line="240" w:lineRule="auto"/>
        <w:ind w:left="1168" w:right="0" w:hanging="567"/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Познавательные:</w:t>
      </w:r>
    </w:p>
    <w:p>
      <w:pPr>
        <w:pStyle w:val="9"/>
        <w:numPr>
          <w:ilvl w:val="0"/>
          <w:numId w:val="5"/>
        </w:numPr>
        <w:tabs>
          <w:tab w:val="left" w:pos="1168"/>
          <w:tab w:val="left" w:pos="1169"/>
        </w:tabs>
        <w:spacing w:before="160" w:after="0" w:line="352" w:lineRule="auto"/>
        <w:ind w:left="1168" w:right="614" w:hanging="567"/>
        <w:jc w:val="left"/>
        <w:rPr>
          <w:sz w:val="24"/>
          <w:szCs w:val="24"/>
        </w:rPr>
      </w:pPr>
      <w:r>
        <w:rPr>
          <w:sz w:val="24"/>
          <w:szCs w:val="24"/>
        </w:rPr>
        <w:t>строить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рассуждение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общих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закономерностей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частным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явлениям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частных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явлений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общим закономерностям;</w:t>
      </w:r>
    </w:p>
    <w:p>
      <w:pPr>
        <w:pStyle w:val="9"/>
        <w:numPr>
          <w:ilvl w:val="0"/>
          <w:numId w:val="5"/>
        </w:numPr>
        <w:tabs>
          <w:tab w:val="left" w:pos="1168"/>
          <w:tab w:val="left" w:pos="1169"/>
        </w:tabs>
        <w:spacing w:before="9" w:after="0" w:line="352" w:lineRule="auto"/>
        <w:ind w:left="1168" w:right="616" w:hanging="567"/>
        <w:jc w:val="left"/>
        <w:rPr>
          <w:sz w:val="24"/>
          <w:szCs w:val="24"/>
        </w:rPr>
      </w:pPr>
      <w:r>
        <w:rPr>
          <w:sz w:val="24"/>
          <w:szCs w:val="24"/>
        </w:rPr>
        <w:t>строить рассуждение на основе сравнения предметов и явлений, выделяя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этом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общие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признаки;</w:t>
      </w:r>
    </w:p>
    <w:p>
      <w:pPr>
        <w:pStyle w:val="9"/>
        <w:numPr>
          <w:ilvl w:val="0"/>
          <w:numId w:val="5"/>
        </w:numPr>
        <w:tabs>
          <w:tab w:val="left" w:pos="1168"/>
          <w:tab w:val="left" w:pos="1169"/>
        </w:tabs>
        <w:spacing w:before="9" w:after="0" w:line="352" w:lineRule="auto"/>
        <w:ind w:left="1168" w:right="612" w:hanging="567"/>
        <w:jc w:val="left"/>
        <w:rPr>
          <w:sz w:val="24"/>
          <w:szCs w:val="24"/>
        </w:rPr>
      </w:pPr>
      <w:r>
        <w:rPr>
          <w:sz w:val="24"/>
          <w:szCs w:val="24"/>
        </w:rPr>
        <w:t>объяснять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явления,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процессы,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связи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отношения,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выявляемые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ходе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познавательной,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поисковой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исследовательской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деятельности;</w:t>
      </w:r>
    </w:p>
    <w:p>
      <w:pPr>
        <w:pStyle w:val="9"/>
        <w:numPr>
          <w:ilvl w:val="0"/>
          <w:numId w:val="5"/>
        </w:numPr>
        <w:tabs>
          <w:tab w:val="left" w:pos="1168"/>
          <w:tab w:val="left" w:pos="1169"/>
        </w:tabs>
        <w:spacing w:before="9" w:after="0" w:line="350" w:lineRule="auto"/>
        <w:ind w:left="1168" w:right="611" w:hanging="567"/>
        <w:jc w:val="left"/>
        <w:rPr>
          <w:sz w:val="24"/>
          <w:szCs w:val="24"/>
        </w:rPr>
      </w:pPr>
      <w:r>
        <w:rPr>
          <w:sz w:val="24"/>
          <w:szCs w:val="24"/>
        </w:rPr>
        <w:t>ориентироваться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содержании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текста,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понимать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целостный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смысл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текста,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структурировать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текст;</w:t>
      </w:r>
    </w:p>
    <w:p>
      <w:pPr>
        <w:pStyle w:val="9"/>
        <w:numPr>
          <w:ilvl w:val="0"/>
          <w:numId w:val="5"/>
        </w:numPr>
        <w:tabs>
          <w:tab w:val="left" w:pos="1168"/>
          <w:tab w:val="left" w:pos="1169"/>
        </w:tabs>
        <w:spacing w:before="16" w:after="0" w:line="350" w:lineRule="auto"/>
        <w:ind w:left="1168" w:right="607" w:hanging="567"/>
        <w:jc w:val="left"/>
        <w:rPr>
          <w:sz w:val="24"/>
          <w:szCs w:val="24"/>
        </w:rPr>
      </w:pPr>
      <w:r>
        <w:rPr>
          <w:sz w:val="24"/>
          <w:szCs w:val="24"/>
        </w:rPr>
        <w:t>анализировать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влияние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экологических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факторов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среду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обитания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живых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организмов;</w:t>
      </w:r>
    </w:p>
    <w:p>
      <w:pPr>
        <w:pStyle w:val="9"/>
        <w:numPr>
          <w:ilvl w:val="0"/>
          <w:numId w:val="5"/>
        </w:numPr>
        <w:tabs>
          <w:tab w:val="left" w:pos="1168"/>
          <w:tab w:val="left" w:pos="1169"/>
        </w:tabs>
        <w:spacing w:before="16" w:after="0" w:line="240" w:lineRule="auto"/>
        <w:ind w:left="1168" w:right="0" w:hanging="567"/>
        <w:jc w:val="left"/>
        <w:rPr>
          <w:sz w:val="24"/>
          <w:szCs w:val="24"/>
        </w:rPr>
      </w:pPr>
      <w:r>
        <w:rPr>
          <w:sz w:val="24"/>
          <w:szCs w:val="24"/>
        </w:rPr>
        <w:t>проводить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причинный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вероятностный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анализ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экологических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ситуаций;</w:t>
      </w:r>
    </w:p>
    <w:p>
      <w:pPr>
        <w:pStyle w:val="9"/>
        <w:numPr>
          <w:ilvl w:val="0"/>
          <w:numId w:val="5"/>
        </w:numPr>
        <w:tabs>
          <w:tab w:val="left" w:pos="1168"/>
          <w:tab w:val="left" w:pos="1169"/>
          <w:tab w:val="left" w:pos="2401"/>
          <w:tab w:val="left" w:pos="4100"/>
          <w:tab w:val="left" w:pos="5958"/>
          <w:tab w:val="left" w:pos="7955"/>
          <w:tab w:val="left" w:pos="8423"/>
          <w:tab w:val="left" w:pos="8773"/>
        </w:tabs>
        <w:spacing w:before="158" w:after="0" w:line="352" w:lineRule="auto"/>
        <w:ind w:left="1168" w:right="613" w:hanging="567"/>
        <w:jc w:val="left"/>
        <w:rPr>
          <w:sz w:val="24"/>
          <w:szCs w:val="24"/>
        </w:rPr>
      </w:pPr>
      <w:r>
        <w:rPr>
          <w:sz w:val="24"/>
          <w:szCs w:val="24"/>
        </w:rPr>
        <w:t>излагать</w:t>
      </w:r>
      <w:r>
        <w:rPr>
          <w:sz w:val="24"/>
          <w:szCs w:val="24"/>
        </w:rPr>
        <w:tab/>
      </w:r>
      <w:r>
        <w:rPr>
          <w:sz w:val="24"/>
          <w:szCs w:val="24"/>
        </w:rPr>
        <w:t>полученную</w:t>
      </w:r>
      <w:r>
        <w:rPr>
          <w:sz w:val="24"/>
          <w:szCs w:val="24"/>
        </w:rPr>
        <w:tab/>
      </w:r>
      <w:r>
        <w:rPr>
          <w:sz w:val="24"/>
          <w:szCs w:val="24"/>
        </w:rPr>
        <w:t>информацию,</w:t>
      </w:r>
      <w:r>
        <w:rPr>
          <w:sz w:val="24"/>
          <w:szCs w:val="24"/>
        </w:rPr>
        <w:tab/>
      </w:r>
      <w:r>
        <w:rPr>
          <w:sz w:val="24"/>
          <w:szCs w:val="24"/>
        </w:rPr>
        <w:t>интерпретируя</w:t>
      </w:r>
      <w:r>
        <w:rPr>
          <w:sz w:val="24"/>
          <w:szCs w:val="24"/>
        </w:rPr>
        <w:tab/>
      </w:r>
      <w:r>
        <w:rPr>
          <w:sz w:val="24"/>
          <w:szCs w:val="24"/>
        </w:rPr>
        <w:t>ее</w:t>
      </w:r>
      <w:r>
        <w:rPr>
          <w:sz w:val="24"/>
          <w:szCs w:val="24"/>
        </w:rPr>
        <w:tab/>
      </w:r>
      <w:r>
        <w:rPr>
          <w:sz w:val="24"/>
          <w:szCs w:val="24"/>
        </w:rPr>
        <w:t>в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контексте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решаемой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задачи;</w:t>
      </w:r>
    </w:p>
    <w:p>
      <w:pPr>
        <w:pStyle w:val="9"/>
        <w:numPr>
          <w:ilvl w:val="0"/>
          <w:numId w:val="5"/>
        </w:numPr>
        <w:tabs>
          <w:tab w:val="left" w:pos="1168"/>
          <w:tab w:val="left" w:pos="1169"/>
        </w:tabs>
        <w:spacing w:before="9" w:after="0" w:line="240" w:lineRule="auto"/>
        <w:ind w:left="1168" w:right="0" w:hanging="567"/>
        <w:jc w:val="left"/>
        <w:rPr>
          <w:sz w:val="24"/>
          <w:szCs w:val="24"/>
        </w:rPr>
      </w:pPr>
      <w:r>
        <w:rPr>
          <w:sz w:val="24"/>
          <w:szCs w:val="24"/>
        </w:rPr>
        <w:t>делать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вывод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критического анализа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разных точек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зрения;</w:t>
      </w:r>
    </w:p>
    <w:p>
      <w:pPr>
        <w:pStyle w:val="9"/>
        <w:numPr>
          <w:ilvl w:val="0"/>
          <w:numId w:val="5"/>
        </w:numPr>
        <w:tabs>
          <w:tab w:val="left" w:pos="1168"/>
          <w:tab w:val="left" w:pos="1169"/>
          <w:tab w:val="left" w:pos="3095"/>
          <w:tab w:val="left" w:pos="4765"/>
          <w:tab w:val="left" w:pos="6295"/>
          <w:tab w:val="left" w:pos="6640"/>
          <w:tab w:val="left" w:pos="7607"/>
          <w:tab w:val="left" w:pos="8908"/>
        </w:tabs>
        <w:spacing w:before="161" w:after="0" w:line="350" w:lineRule="auto"/>
        <w:ind w:left="1168" w:right="611" w:hanging="567"/>
        <w:jc w:val="left"/>
        <w:rPr>
          <w:sz w:val="24"/>
          <w:szCs w:val="24"/>
        </w:rPr>
      </w:pPr>
      <w:r>
        <w:rPr>
          <w:sz w:val="24"/>
          <w:szCs w:val="24"/>
        </w:rPr>
        <w:t>устанавливать</w:t>
      </w:r>
      <w:r>
        <w:rPr>
          <w:sz w:val="24"/>
          <w:szCs w:val="24"/>
        </w:rPr>
        <w:tab/>
      </w:r>
      <w:r>
        <w:rPr>
          <w:sz w:val="24"/>
          <w:szCs w:val="24"/>
        </w:rPr>
        <w:t>взаимосвязь</w:t>
      </w:r>
      <w:r>
        <w:rPr>
          <w:sz w:val="24"/>
          <w:szCs w:val="24"/>
        </w:rPr>
        <w:tab/>
      </w:r>
      <w:r>
        <w:rPr>
          <w:sz w:val="24"/>
          <w:szCs w:val="24"/>
        </w:rPr>
        <w:t>описанных</w:t>
      </w:r>
      <w:r>
        <w:rPr>
          <w:sz w:val="24"/>
          <w:szCs w:val="24"/>
        </w:rPr>
        <w:tab/>
      </w:r>
      <w:r>
        <w:rPr>
          <w:sz w:val="24"/>
          <w:szCs w:val="24"/>
        </w:rPr>
        <w:t>в</w:t>
      </w:r>
      <w:r>
        <w:rPr>
          <w:sz w:val="24"/>
          <w:szCs w:val="24"/>
        </w:rPr>
        <w:tab/>
      </w:r>
      <w:r>
        <w:rPr>
          <w:sz w:val="24"/>
          <w:szCs w:val="24"/>
        </w:rPr>
        <w:t>тексте</w:t>
      </w:r>
      <w:r>
        <w:rPr>
          <w:sz w:val="24"/>
          <w:szCs w:val="24"/>
        </w:rPr>
        <w:tab/>
      </w:r>
      <w:r>
        <w:rPr>
          <w:sz w:val="24"/>
          <w:szCs w:val="24"/>
        </w:rPr>
        <w:t>событий,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явлений,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процессов,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резюмировать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главную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идею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текста.</w:t>
      </w:r>
    </w:p>
    <w:p>
      <w:pPr>
        <w:pStyle w:val="9"/>
        <w:numPr>
          <w:ilvl w:val="0"/>
          <w:numId w:val="10"/>
        </w:numPr>
        <w:tabs>
          <w:tab w:val="left" w:pos="1168"/>
          <w:tab w:val="left" w:pos="1169"/>
        </w:tabs>
        <w:spacing w:before="14" w:after="0" w:line="240" w:lineRule="auto"/>
        <w:ind w:left="1168" w:right="0" w:hanging="567"/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Коммуникативные:</w:t>
      </w:r>
    </w:p>
    <w:p>
      <w:pPr>
        <w:pStyle w:val="9"/>
        <w:numPr>
          <w:ilvl w:val="0"/>
          <w:numId w:val="5"/>
        </w:numPr>
        <w:tabs>
          <w:tab w:val="left" w:pos="1168"/>
          <w:tab w:val="left" w:pos="1169"/>
        </w:tabs>
        <w:spacing w:before="162" w:after="0" w:line="352" w:lineRule="auto"/>
        <w:ind w:left="1168" w:right="615" w:hanging="567"/>
        <w:jc w:val="left"/>
        <w:rPr>
          <w:sz w:val="24"/>
          <w:szCs w:val="24"/>
        </w:rPr>
      </w:pPr>
      <w:r>
        <w:rPr>
          <w:sz w:val="24"/>
          <w:szCs w:val="24"/>
        </w:rPr>
        <w:t>договариваться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правилах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вопросах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обсуждения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поставленной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перед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группой задачей;</w:t>
      </w:r>
    </w:p>
    <w:p>
      <w:pPr>
        <w:pStyle w:val="9"/>
        <w:numPr>
          <w:ilvl w:val="0"/>
          <w:numId w:val="5"/>
        </w:numPr>
        <w:tabs>
          <w:tab w:val="left" w:pos="1168"/>
          <w:tab w:val="left" w:pos="1169"/>
        </w:tabs>
        <w:spacing w:before="9" w:after="0" w:line="350" w:lineRule="auto"/>
        <w:ind w:left="1168" w:right="608" w:hanging="567"/>
        <w:jc w:val="left"/>
        <w:rPr>
          <w:sz w:val="24"/>
          <w:szCs w:val="24"/>
        </w:rPr>
      </w:pPr>
      <w:r>
        <w:rPr>
          <w:sz w:val="24"/>
          <w:szCs w:val="24"/>
        </w:rPr>
        <w:t>отбирать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использовать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речевые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средства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процессе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коммуникации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другими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людьми (диалог 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паре,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малой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группе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 т.д.);</w:t>
      </w:r>
    </w:p>
    <w:p>
      <w:pPr>
        <w:pStyle w:val="9"/>
        <w:numPr>
          <w:ilvl w:val="0"/>
          <w:numId w:val="5"/>
        </w:numPr>
        <w:tabs>
          <w:tab w:val="left" w:pos="1168"/>
          <w:tab w:val="left" w:pos="1169"/>
        </w:tabs>
        <w:spacing w:before="13" w:after="0" w:line="240" w:lineRule="auto"/>
        <w:ind w:left="1168" w:right="0" w:hanging="567"/>
        <w:jc w:val="left"/>
        <w:rPr>
          <w:sz w:val="24"/>
          <w:szCs w:val="24"/>
        </w:rPr>
      </w:pPr>
      <w:r>
        <w:rPr>
          <w:sz w:val="24"/>
          <w:szCs w:val="24"/>
        </w:rPr>
        <w:t>высказывать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обосновывать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мнение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(суждение)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запрашивать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мнение</w:t>
      </w:r>
    </w:p>
    <w:p>
      <w:pPr>
        <w:pStyle w:val="4"/>
        <w:spacing w:before="162"/>
        <w:ind w:left="1168"/>
        <w:jc w:val="left"/>
        <w:rPr>
          <w:sz w:val="24"/>
          <w:szCs w:val="24"/>
        </w:rPr>
      </w:pPr>
      <w:r>
        <w:rPr>
          <w:sz w:val="24"/>
          <w:szCs w:val="24"/>
        </w:rPr>
        <w:t>партнера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рамках диалога;</w:t>
      </w:r>
    </w:p>
    <w:p>
      <w:pPr>
        <w:pStyle w:val="9"/>
        <w:numPr>
          <w:ilvl w:val="0"/>
          <w:numId w:val="5"/>
        </w:numPr>
        <w:tabs>
          <w:tab w:val="left" w:pos="1168"/>
          <w:tab w:val="left" w:pos="1169"/>
        </w:tabs>
        <w:spacing w:before="73" w:after="0" w:line="240" w:lineRule="auto"/>
        <w:ind w:left="1168" w:right="0" w:hanging="567"/>
        <w:jc w:val="left"/>
        <w:rPr>
          <w:sz w:val="24"/>
          <w:szCs w:val="24"/>
        </w:rPr>
      </w:pPr>
      <w:r>
        <w:rPr>
          <w:sz w:val="24"/>
          <w:szCs w:val="24"/>
        </w:rPr>
        <w:t>использовать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информацию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учетом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этических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правовых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норм;</w:t>
      </w:r>
    </w:p>
    <w:p>
      <w:pPr>
        <w:pStyle w:val="9"/>
        <w:numPr>
          <w:ilvl w:val="0"/>
          <w:numId w:val="5"/>
        </w:numPr>
        <w:tabs>
          <w:tab w:val="left" w:pos="1168"/>
          <w:tab w:val="left" w:pos="1169"/>
        </w:tabs>
        <w:spacing w:before="159" w:after="0" w:line="240" w:lineRule="auto"/>
        <w:ind w:left="1168" w:right="0" w:hanging="567"/>
        <w:jc w:val="left"/>
        <w:rPr>
          <w:sz w:val="24"/>
          <w:szCs w:val="24"/>
        </w:rPr>
      </w:pPr>
      <w:r>
        <w:rPr>
          <w:sz w:val="24"/>
          <w:szCs w:val="24"/>
        </w:rPr>
        <w:t>принимать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позицию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собеседника,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понимая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позицию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другого;</w:t>
      </w:r>
    </w:p>
    <w:p>
      <w:pPr>
        <w:pStyle w:val="9"/>
        <w:numPr>
          <w:ilvl w:val="0"/>
          <w:numId w:val="5"/>
        </w:numPr>
        <w:tabs>
          <w:tab w:val="left" w:pos="1168"/>
          <w:tab w:val="left" w:pos="1169"/>
        </w:tabs>
        <w:spacing w:before="161" w:after="0" w:line="350" w:lineRule="auto"/>
        <w:ind w:left="1168" w:right="615" w:hanging="567"/>
        <w:jc w:val="left"/>
        <w:rPr>
          <w:sz w:val="24"/>
          <w:szCs w:val="24"/>
        </w:rPr>
      </w:pPr>
      <w:r>
        <w:rPr>
          <w:sz w:val="24"/>
          <w:szCs w:val="24"/>
        </w:rPr>
        <w:t>соблюдать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нормы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публичной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речи,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регламент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монологе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дискуссии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коммуникативной задачей;</w:t>
      </w:r>
    </w:p>
    <w:p>
      <w:pPr>
        <w:pStyle w:val="9"/>
        <w:numPr>
          <w:ilvl w:val="0"/>
          <w:numId w:val="5"/>
        </w:numPr>
        <w:tabs>
          <w:tab w:val="left" w:pos="1168"/>
          <w:tab w:val="left" w:pos="1169"/>
        </w:tabs>
        <w:spacing w:before="16" w:after="0" w:line="357" w:lineRule="auto"/>
        <w:ind w:left="1168" w:right="608" w:hanging="567"/>
        <w:jc w:val="left"/>
        <w:rPr>
          <w:b/>
          <w:sz w:val="24"/>
          <w:szCs w:val="24"/>
        </w:rPr>
      </w:pPr>
      <w:r>
        <w:rPr>
          <w:sz w:val="24"/>
          <w:szCs w:val="24"/>
        </w:rPr>
        <w:t>использовать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компьютерные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технологии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(включая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выбор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адекватных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задач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инструментальных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программно-аппаратных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средств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сервисов)</w:t>
      </w:r>
      <w:r>
        <w:rPr>
          <w:spacing w:val="-68"/>
          <w:sz w:val="24"/>
          <w:szCs w:val="24"/>
        </w:rPr>
        <w:t xml:space="preserve"> </w:t>
      </w:r>
      <w:r>
        <w:rPr>
          <w:sz w:val="24"/>
          <w:szCs w:val="24"/>
        </w:rPr>
        <w:t>для решения информационных и коммуникационных учебных задач.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Формы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аттестации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и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оценочные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материалы</w:t>
      </w:r>
    </w:p>
    <w:p>
      <w:pPr>
        <w:pStyle w:val="4"/>
        <w:spacing w:before="2" w:line="360" w:lineRule="auto"/>
        <w:ind w:right="605" w:firstLine="707"/>
        <w:rPr>
          <w:sz w:val="24"/>
          <w:szCs w:val="24"/>
        </w:rPr>
      </w:pPr>
      <w:r>
        <w:rPr>
          <w:sz w:val="24"/>
          <w:szCs w:val="24"/>
        </w:rPr>
        <w:t>Приступая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реализации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необходима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предварительная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диагностика, цель которой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- выявить степень знаний, представлений у детей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Российской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армии,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условиях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службы,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её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историческом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прошлом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перспектив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курсантов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объединения.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Проводится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предварительная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диагностика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собеседования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анкетирования.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Промежуточная и итоговая диагностика на первом этапе осуществляется 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форме тестирования, зачёта, игровых программ, во время похода, участия 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мероприятии военизированного характера; на втором и третьем этапе – 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форме тестирования, зачёта, во время похода, сбора, участия в мероприятии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военизированного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характера.</w:t>
      </w:r>
    </w:p>
    <w:p>
      <w:pPr>
        <w:pStyle w:val="4"/>
        <w:spacing w:line="360" w:lineRule="auto"/>
        <w:ind w:right="609" w:firstLine="707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качестве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инструмента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отслеживания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результативности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усвоения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используется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рейтинговая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система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контроля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(набирается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определённое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количество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баллов),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позволяющая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своевременно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систематически оценивать результаты в точном соответствии с реальными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достижениями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воспитанников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(индивидуально,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«сделано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сделано»).</w:t>
      </w:r>
    </w:p>
    <w:p>
      <w:pPr>
        <w:pStyle w:val="4"/>
        <w:spacing w:line="360" w:lineRule="auto"/>
        <w:ind w:right="604" w:firstLine="707"/>
        <w:rPr>
          <w:sz w:val="24"/>
          <w:szCs w:val="24"/>
        </w:rPr>
      </w:pPr>
      <w:r>
        <w:rPr>
          <w:sz w:val="24"/>
          <w:szCs w:val="24"/>
        </w:rPr>
        <w:t>Рейтинговая оценка создаёт условия 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мотивации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самоконтроля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познавательной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воспитанников,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также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личностно-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ориентированного подхода в обучении; позволяет воспитаннику оценивать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свои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способности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возможности,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самым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стимулирует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добросовестную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работу.</w:t>
      </w:r>
    </w:p>
    <w:p>
      <w:pPr>
        <w:pStyle w:val="4"/>
        <w:spacing w:before="2" w:line="360" w:lineRule="auto"/>
        <w:ind w:right="612" w:firstLine="1125"/>
        <w:rPr>
          <w:sz w:val="24"/>
          <w:szCs w:val="24"/>
        </w:rPr>
      </w:pPr>
      <w:r>
        <w:rPr>
          <w:sz w:val="24"/>
          <w:szCs w:val="24"/>
        </w:rPr>
        <w:t>Содержание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распределено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базовым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темам,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процессе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освоения, которых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педагог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осуществляет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непрерывный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контроль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«контрольным точкам» (Приложение № 2), результаты заносятся в зачётный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лист воспитанника (Приложение № 3). «Контрольные точки» имеют бальный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критерий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оценивания:</w:t>
      </w:r>
    </w:p>
    <w:p>
      <w:pPr>
        <w:pStyle w:val="4"/>
        <w:spacing w:line="362" w:lineRule="auto"/>
        <w:ind w:firstLine="707"/>
        <w:jc w:val="left"/>
        <w:rPr>
          <w:sz w:val="24"/>
          <w:szCs w:val="24"/>
        </w:rPr>
      </w:pPr>
      <w:r>
        <w:rPr>
          <w:sz w:val="24"/>
          <w:szCs w:val="24"/>
        </w:rPr>
        <w:t>10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баллов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исключительный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премиальный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критерий,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присваивается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инициативность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воспитанника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учебно–организационной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деятельности.</w:t>
      </w:r>
    </w:p>
    <w:p>
      <w:pPr>
        <w:pStyle w:val="4"/>
        <w:spacing w:line="360" w:lineRule="auto"/>
        <w:ind w:firstLine="707"/>
        <w:jc w:val="left"/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балов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обучаемый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владеет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ЗУН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теме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умеет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применить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новой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ситуации;</w:t>
      </w:r>
    </w:p>
    <w:p>
      <w:pPr>
        <w:pStyle w:val="4"/>
        <w:spacing w:line="360" w:lineRule="auto"/>
        <w:ind w:right="528" w:firstLine="707"/>
        <w:jc w:val="left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балла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обучаемый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владеет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ЗУН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теме,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но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испытывает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затруднения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применении (действует 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образцу);</w:t>
      </w:r>
    </w:p>
    <w:p>
      <w:pPr>
        <w:pStyle w:val="4"/>
        <w:spacing w:line="360" w:lineRule="auto"/>
        <w:ind w:firstLine="707"/>
        <w:jc w:val="left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балл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обучаемый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допускает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ошибки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знании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практическом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применении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ЗУН.</w:t>
      </w:r>
    </w:p>
    <w:p>
      <w:pPr>
        <w:pStyle w:val="4"/>
        <w:tabs>
          <w:tab w:val="left" w:pos="2358"/>
          <w:tab w:val="left" w:pos="3912"/>
          <w:tab w:val="left" w:pos="4977"/>
          <w:tab w:val="left" w:pos="6685"/>
          <w:tab w:val="left" w:pos="7054"/>
          <w:tab w:val="left" w:pos="8961"/>
        </w:tabs>
        <w:spacing w:line="360" w:lineRule="auto"/>
        <w:ind w:right="612" w:firstLine="707"/>
        <w:jc w:val="left"/>
        <w:rPr>
          <w:sz w:val="24"/>
          <w:szCs w:val="24"/>
        </w:rPr>
      </w:pPr>
      <w:r>
        <w:rPr>
          <w:sz w:val="24"/>
          <w:szCs w:val="24"/>
        </w:rPr>
        <w:t>Сумма</w:t>
      </w:r>
      <w:r>
        <w:rPr>
          <w:sz w:val="24"/>
          <w:szCs w:val="24"/>
        </w:rPr>
        <w:tab/>
      </w:r>
      <w:r>
        <w:rPr>
          <w:sz w:val="24"/>
          <w:szCs w:val="24"/>
        </w:rPr>
        <w:t>набранных</w:t>
      </w:r>
      <w:r>
        <w:rPr>
          <w:sz w:val="24"/>
          <w:szCs w:val="24"/>
        </w:rPr>
        <w:tab/>
      </w:r>
      <w:r>
        <w:rPr>
          <w:sz w:val="24"/>
          <w:szCs w:val="24"/>
        </w:rPr>
        <w:t>баллов</w:t>
      </w:r>
      <w:r>
        <w:rPr>
          <w:sz w:val="24"/>
          <w:szCs w:val="24"/>
        </w:rPr>
        <w:tab/>
      </w:r>
      <w:r>
        <w:rPr>
          <w:sz w:val="24"/>
          <w:szCs w:val="24"/>
        </w:rPr>
        <w:t>соотносится</w:t>
      </w:r>
      <w:r>
        <w:rPr>
          <w:sz w:val="24"/>
          <w:szCs w:val="24"/>
        </w:rPr>
        <w:tab/>
      </w:r>
      <w:r>
        <w:rPr>
          <w:sz w:val="24"/>
          <w:szCs w:val="24"/>
        </w:rPr>
        <w:t>с</w:t>
      </w:r>
      <w:r>
        <w:rPr>
          <w:sz w:val="24"/>
          <w:szCs w:val="24"/>
        </w:rPr>
        <w:tab/>
      </w:r>
      <w:r>
        <w:rPr>
          <w:sz w:val="24"/>
          <w:szCs w:val="24"/>
        </w:rPr>
        <w:t>пятибалльной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оценкой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результатов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деятельности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обучающихся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 итогам года.</w:t>
      </w:r>
    </w:p>
    <w:p>
      <w:pPr>
        <w:pStyle w:val="2"/>
        <w:ind w:left="1310"/>
        <w:rPr>
          <w:sz w:val="24"/>
          <w:szCs w:val="24"/>
        </w:rPr>
      </w:pPr>
      <w:r>
        <w:rPr>
          <w:sz w:val="24"/>
          <w:szCs w:val="24"/>
        </w:rPr>
        <w:t>Уровни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усвоения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программы:</w:t>
      </w:r>
    </w:p>
    <w:p>
      <w:pPr>
        <w:spacing w:before="155"/>
        <w:ind w:left="1310" w:right="0" w:firstLine="0"/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Подготовительно-организационный</w:t>
      </w:r>
      <w:r>
        <w:rPr>
          <w:i/>
          <w:spacing w:val="-9"/>
          <w:sz w:val="24"/>
          <w:szCs w:val="24"/>
        </w:rPr>
        <w:t xml:space="preserve"> </w:t>
      </w:r>
      <w:r>
        <w:rPr>
          <w:i/>
          <w:sz w:val="24"/>
          <w:szCs w:val="24"/>
        </w:rPr>
        <w:t>этап.</w:t>
      </w:r>
    </w:p>
    <w:p>
      <w:pPr>
        <w:pStyle w:val="4"/>
        <w:spacing w:before="161"/>
        <w:ind w:left="1310"/>
        <w:jc w:val="left"/>
        <w:rPr>
          <w:sz w:val="24"/>
          <w:szCs w:val="24"/>
        </w:rPr>
      </w:pPr>
      <w:r>
        <w:rPr>
          <w:sz w:val="24"/>
          <w:szCs w:val="24"/>
        </w:rPr>
        <w:t>Оптимальный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(«5») 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288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б.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360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б.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80%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100%;</w:t>
      </w:r>
    </w:p>
    <w:p>
      <w:pPr>
        <w:pStyle w:val="4"/>
        <w:spacing w:before="160"/>
        <w:ind w:left="1310"/>
        <w:jc w:val="left"/>
        <w:rPr>
          <w:sz w:val="24"/>
          <w:szCs w:val="24"/>
        </w:rPr>
      </w:pPr>
      <w:r>
        <w:rPr>
          <w:sz w:val="24"/>
          <w:szCs w:val="24"/>
        </w:rPr>
        <w:t>Достаточный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(«4») 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216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287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= 60%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80%;</w:t>
      </w:r>
    </w:p>
    <w:p>
      <w:pPr>
        <w:pStyle w:val="4"/>
        <w:spacing w:before="163"/>
        <w:ind w:left="1310"/>
        <w:jc w:val="left"/>
        <w:rPr>
          <w:sz w:val="24"/>
          <w:szCs w:val="24"/>
        </w:rPr>
      </w:pPr>
      <w:r>
        <w:rPr>
          <w:sz w:val="24"/>
          <w:szCs w:val="24"/>
        </w:rPr>
        <w:t>Допустимый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(«3») –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144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215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б.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40%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60%;</w:t>
      </w:r>
    </w:p>
    <w:p>
      <w:pPr>
        <w:spacing w:before="161" w:line="360" w:lineRule="auto"/>
        <w:ind w:left="1310" w:right="2147" w:firstLine="0"/>
        <w:jc w:val="left"/>
        <w:rPr>
          <w:sz w:val="24"/>
          <w:szCs w:val="24"/>
        </w:rPr>
      </w:pPr>
      <w:r>
        <w:rPr>
          <w:sz w:val="24"/>
          <w:szCs w:val="24"/>
        </w:rPr>
        <w:t>Критический («2») – 72 б. – 143 б. = 20% - 40%.</w:t>
      </w:r>
      <w:r>
        <w:rPr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Обучающий и инструкторско-обучающий этапы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Оптимальный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(«5») 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432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540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= 80%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100%;</w:t>
      </w:r>
    </w:p>
    <w:p>
      <w:pPr>
        <w:pStyle w:val="4"/>
        <w:spacing w:line="320" w:lineRule="exact"/>
        <w:ind w:left="1310"/>
        <w:jc w:val="left"/>
        <w:rPr>
          <w:sz w:val="24"/>
          <w:szCs w:val="24"/>
        </w:rPr>
      </w:pPr>
      <w:r>
        <w:rPr>
          <w:sz w:val="24"/>
          <w:szCs w:val="24"/>
        </w:rPr>
        <w:t>Достаточный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(«4») 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324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431б.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60%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80%;</w:t>
      </w:r>
    </w:p>
    <w:p>
      <w:pPr>
        <w:pStyle w:val="4"/>
        <w:spacing w:before="163"/>
        <w:ind w:left="1310"/>
        <w:rPr>
          <w:sz w:val="24"/>
          <w:szCs w:val="24"/>
        </w:rPr>
      </w:pPr>
      <w:r>
        <w:rPr>
          <w:sz w:val="24"/>
          <w:szCs w:val="24"/>
        </w:rPr>
        <w:t>Допустимый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(«3») –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216 б.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323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40%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60%;</w:t>
      </w:r>
    </w:p>
    <w:p>
      <w:pPr>
        <w:pStyle w:val="4"/>
        <w:spacing w:before="160"/>
        <w:ind w:left="1310"/>
        <w:rPr>
          <w:sz w:val="24"/>
          <w:szCs w:val="24"/>
        </w:rPr>
      </w:pPr>
      <w:r>
        <w:rPr>
          <w:sz w:val="24"/>
          <w:szCs w:val="24"/>
        </w:rPr>
        <w:t>Критический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(«2»)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108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б.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215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20%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40%.</w:t>
      </w:r>
    </w:p>
    <w:p>
      <w:pPr>
        <w:pStyle w:val="4"/>
        <w:spacing w:before="160" w:line="360" w:lineRule="auto"/>
        <w:ind w:right="606" w:firstLine="707"/>
        <w:rPr>
          <w:sz w:val="24"/>
          <w:szCs w:val="24"/>
        </w:rPr>
      </w:pPr>
      <w:r>
        <w:rPr>
          <w:sz w:val="24"/>
          <w:szCs w:val="24"/>
        </w:rPr>
        <w:t>Итоговая аттестация для выпускников проводится в два этапа. Первый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этап — это участие во всех этапах игры «ПОБЕДА»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согласно районного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положения и второй этап - в виде экзамена ежегодно, если выпускник имеет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год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итоговую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сумму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баллов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рейтингу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60%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100%,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он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освобождается от экзамена.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 итогам игры и экзамена подводится итог 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каждого выпускника программы.</w:t>
      </w:r>
    </w:p>
    <w:p>
      <w:pPr>
        <w:pStyle w:val="4"/>
        <w:spacing w:before="74" w:line="360" w:lineRule="auto"/>
        <w:ind w:right="888" w:firstLine="777"/>
        <w:jc w:val="left"/>
        <w:rPr>
          <w:sz w:val="24"/>
          <w:szCs w:val="24"/>
        </w:rPr>
      </w:pPr>
      <w:r>
        <w:rPr>
          <w:sz w:val="24"/>
          <w:szCs w:val="24"/>
        </w:rPr>
        <w:t>Изменения в личностных качествах ребёнка отслеживаются методом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наблюдения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периодически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фиксируются 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персональной карте.</w:t>
      </w:r>
    </w:p>
    <w:p>
      <w:pPr>
        <w:pStyle w:val="4"/>
        <w:spacing w:line="321" w:lineRule="exact"/>
        <w:ind w:left="1310"/>
        <w:jc w:val="left"/>
        <w:rPr>
          <w:sz w:val="24"/>
          <w:szCs w:val="24"/>
        </w:rPr>
      </w:pPr>
      <w:r>
        <w:rPr>
          <w:sz w:val="24"/>
          <w:szCs w:val="24"/>
        </w:rPr>
        <w:t>При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проведении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занятий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учитывается:</w:t>
      </w:r>
    </w:p>
    <w:p>
      <w:pPr>
        <w:pStyle w:val="9"/>
        <w:numPr>
          <w:ilvl w:val="1"/>
          <w:numId w:val="5"/>
        </w:numPr>
        <w:tabs>
          <w:tab w:val="left" w:pos="1681"/>
          <w:tab w:val="left" w:pos="1682"/>
        </w:tabs>
        <w:spacing w:before="160" w:after="0" w:line="240" w:lineRule="auto"/>
        <w:ind w:left="1682" w:right="0" w:hanging="372"/>
        <w:jc w:val="left"/>
        <w:rPr>
          <w:sz w:val="24"/>
          <w:szCs w:val="24"/>
        </w:rPr>
      </w:pPr>
      <w:r>
        <w:rPr>
          <w:sz w:val="24"/>
          <w:szCs w:val="24"/>
        </w:rPr>
        <w:t>уровень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знаний,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умений,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навыков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обучающегося;</w:t>
      </w:r>
    </w:p>
    <w:p>
      <w:pPr>
        <w:pStyle w:val="9"/>
        <w:numPr>
          <w:ilvl w:val="1"/>
          <w:numId w:val="5"/>
        </w:numPr>
        <w:tabs>
          <w:tab w:val="left" w:pos="1681"/>
          <w:tab w:val="left" w:pos="1682"/>
        </w:tabs>
        <w:spacing w:before="161" w:after="0" w:line="240" w:lineRule="auto"/>
        <w:ind w:left="1682" w:right="0" w:hanging="372"/>
        <w:jc w:val="left"/>
        <w:rPr>
          <w:sz w:val="24"/>
          <w:szCs w:val="24"/>
        </w:rPr>
      </w:pPr>
      <w:r>
        <w:rPr>
          <w:sz w:val="24"/>
          <w:szCs w:val="24"/>
        </w:rPr>
        <w:t>самостоятельность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обучающегося;</w:t>
      </w:r>
    </w:p>
    <w:p>
      <w:pPr>
        <w:pStyle w:val="9"/>
        <w:numPr>
          <w:ilvl w:val="1"/>
          <w:numId w:val="5"/>
        </w:numPr>
        <w:tabs>
          <w:tab w:val="left" w:pos="1681"/>
          <w:tab w:val="left" w:pos="1682"/>
        </w:tabs>
        <w:spacing w:before="158" w:after="0" w:line="240" w:lineRule="auto"/>
        <w:ind w:left="1682" w:right="0" w:hanging="372"/>
        <w:jc w:val="left"/>
        <w:rPr>
          <w:sz w:val="24"/>
          <w:szCs w:val="24"/>
        </w:rPr>
      </w:pPr>
      <w:r>
        <w:rPr>
          <w:sz w:val="24"/>
          <w:szCs w:val="24"/>
        </w:rPr>
        <w:t>активность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обучающегося;</w:t>
      </w:r>
    </w:p>
    <w:p>
      <w:pPr>
        <w:pStyle w:val="9"/>
        <w:numPr>
          <w:ilvl w:val="1"/>
          <w:numId w:val="5"/>
        </w:numPr>
        <w:tabs>
          <w:tab w:val="left" w:pos="1681"/>
          <w:tab w:val="left" w:pos="1682"/>
        </w:tabs>
        <w:spacing w:before="161" w:after="0" w:line="240" w:lineRule="auto"/>
        <w:ind w:left="1682" w:right="0" w:hanging="372"/>
        <w:jc w:val="left"/>
        <w:rPr>
          <w:sz w:val="24"/>
          <w:szCs w:val="24"/>
        </w:rPr>
      </w:pPr>
      <w:r>
        <w:rPr>
          <w:sz w:val="24"/>
          <w:szCs w:val="24"/>
        </w:rPr>
        <w:t>индивидуальные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особенности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обучающегося;</w:t>
      </w:r>
    </w:p>
    <w:p>
      <w:pPr>
        <w:pStyle w:val="9"/>
        <w:numPr>
          <w:ilvl w:val="1"/>
          <w:numId w:val="5"/>
        </w:numPr>
        <w:tabs>
          <w:tab w:val="left" w:pos="1662"/>
          <w:tab w:val="left" w:pos="1663"/>
        </w:tabs>
        <w:spacing w:before="161" w:after="0" w:line="350" w:lineRule="auto"/>
        <w:ind w:left="1454" w:right="1555" w:hanging="144"/>
        <w:jc w:val="left"/>
        <w:rPr>
          <w:sz w:val="24"/>
          <w:szCs w:val="24"/>
        </w:rPr>
      </w:pPr>
      <w:r>
        <w:rPr>
          <w:sz w:val="24"/>
          <w:szCs w:val="24"/>
        </w:rPr>
        <w:t>особенности памяти, мышления, внимания и познавательные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интересы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обучающегося.</w:t>
      </w:r>
    </w:p>
    <w:p>
      <w:pPr>
        <w:pStyle w:val="4"/>
        <w:spacing w:before="17" w:line="360" w:lineRule="auto"/>
        <w:ind w:right="603" w:firstLine="707"/>
        <w:rPr>
          <w:sz w:val="24"/>
          <w:szCs w:val="24"/>
        </w:rPr>
      </w:pPr>
      <w:r>
        <w:rPr>
          <w:sz w:val="24"/>
          <w:szCs w:val="24"/>
        </w:rPr>
        <w:t>Военная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служба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большинства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юношей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является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экстремальной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ситуацией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жизни,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поэтому,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участвуя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реализации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данной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воспитанник получит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определенную психологическую подготовку и знание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дела,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которые,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свою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очередь,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помогут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быстрее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адаптироваться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суровым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условиям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армейской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службы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самым,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смягчить стрессовую ситуацию. Кроме того, обучение по данной программе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способствует адаптации воспитанников к постоянно меняющимся социально-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экономическим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условиям,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подготовке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самостоятельной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жизни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современном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мире,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также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профессиональному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самоопределению.</w:t>
      </w:r>
    </w:p>
    <w:p>
      <w:pPr>
        <w:pStyle w:val="2"/>
        <w:spacing w:before="5"/>
        <w:jc w:val="both"/>
        <w:rPr>
          <w:sz w:val="24"/>
          <w:szCs w:val="24"/>
        </w:rPr>
      </w:pPr>
      <w:r>
        <w:rPr>
          <w:sz w:val="24"/>
          <w:szCs w:val="24"/>
        </w:rPr>
        <w:t>Критерии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оценки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строевой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подготовки:</w:t>
      </w:r>
    </w:p>
    <w:p>
      <w:pPr>
        <w:pStyle w:val="4"/>
        <w:spacing w:before="156" w:line="360" w:lineRule="auto"/>
        <w:ind w:left="659" w:right="605"/>
        <w:rPr>
          <w:sz w:val="24"/>
          <w:szCs w:val="24"/>
        </w:rPr>
      </w:pPr>
      <w:r>
        <w:rPr>
          <w:sz w:val="24"/>
          <w:szCs w:val="24"/>
        </w:rPr>
        <w:t>Включает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следующие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элементы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строевой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подготовки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согласно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Уставу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Вооруженных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России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виде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законченной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композиции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строевых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приемов.</w:t>
      </w:r>
    </w:p>
    <w:p>
      <w:pPr>
        <w:pStyle w:val="9"/>
        <w:numPr>
          <w:ilvl w:val="0"/>
          <w:numId w:val="11"/>
        </w:numPr>
        <w:tabs>
          <w:tab w:val="left" w:pos="1310"/>
        </w:tabs>
        <w:spacing w:before="1" w:after="0" w:line="240" w:lineRule="auto"/>
        <w:ind w:left="1310" w:right="0" w:hanging="651"/>
        <w:jc w:val="both"/>
        <w:rPr>
          <w:sz w:val="24"/>
          <w:szCs w:val="24"/>
        </w:rPr>
      </w:pPr>
      <w:r>
        <w:rPr>
          <w:sz w:val="24"/>
          <w:szCs w:val="24"/>
        </w:rPr>
        <w:t>Выход</w:t>
      </w:r>
      <w:r>
        <w:rPr>
          <w:spacing w:val="120"/>
          <w:sz w:val="24"/>
          <w:szCs w:val="24"/>
        </w:rPr>
        <w:t xml:space="preserve"> </w:t>
      </w:r>
      <w:r>
        <w:rPr>
          <w:sz w:val="24"/>
          <w:szCs w:val="24"/>
        </w:rPr>
        <w:t xml:space="preserve">отделения,  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 xml:space="preserve">выполнение  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 xml:space="preserve">команд  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 xml:space="preserve">«Равняйсь!».  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«Смирно!»,</w:t>
      </w:r>
    </w:p>
    <w:p>
      <w:pPr>
        <w:pStyle w:val="4"/>
        <w:spacing w:before="160" w:line="360" w:lineRule="auto"/>
        <w:ind w:left="659" w:right="613"/>
        <w:rPr>
          <w:sz w:val="24"/>
          <w:szCs w:val="24"/>
        </w:rPr>
      </w:pPr>
      <w:r>
        <w:rPr>
          <w:sz w:val="24"/>
          <w:szCs w:val="24"/>
        </w:rPr>
        <w:t>«Равнение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середину!»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рапорт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командира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отделения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судье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ответ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приветствие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судьи.</w:t>
      </w:r>
    </w:p>
    <w:p>
      <w:pPr>
        <w:pStyle w:val="9"/>
        <w:numPr>
          <w:ilvl w:val="0"/>
          <w:numId w:val="11"/>
        </w:numPr>
        <w:tabs>
          <w:tab w:val="left" w:pos="1310"/>
        </w:tabs>
        <w:spacing w:before="0" w:after="0" w:line="362" w:lineRule="auto"/>
        <w:ind w:left="659" w:right="613" w:firstLine="0"/>
        <w:jc w:val="both"/>
        <w:rPr>
          <w:sz w:val="24"/>
          <w:szCs w:val="24"/>
        </w:rPr>
      </w:pPr>
      <w:r>
        <w:rPr>
          <w:sz w:val="24"/>
          <w:szCs w:val="24"/>
        </w:rPr>
        <w:t>Внешний вид отделения (однообразие формы одежды, наличие знаков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(шевронов)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клубов,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школ,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соответствие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обуви, прически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 т.д.).</w:t>
      </w:r>
    </w:p>
    <w:p>
      <w:pPr>
        <w:pStyle w:val="9"/>
        <w:numPr>
          <w:ilvl w:val="0"/>
          <w:numId w:val="11"/>
        </w:numPr>
        <w:tabs>
          <w:tab w:val="left" w:pos="1310"/>
        </w:tabs>
        <w:spacing w:before="0" w:after="0" w:line="360" w:lineRule="auto"/>
        <w:ind w:left="659" w:right="611" w:firstLine="0"/>
        <w:jc w:val="both"/>
        <w:rPr>
          <w:sz w:val="24"/>
          <w:szCs w:val="24"/>
        </w:rPr>
      </w:pPr>
      <w:r>
        <w:rPr>
          <w:sz w:val="24"/>
          <w:szCs w:val="24"/>
        </w:rPr>
        <w:t>Выполнение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команд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«Вольно!»,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«Разойдись!»,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одну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шеренгу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становись!».</w:t>
      </w:r>
    </w:p>
    <w:p>
      <w:pPr>
        <w:pStyle w:val="9"/>
        <w:numPr>
          <w:ilvl w:val="0"/>
          <w:numId w:val="11"/>
        </w:numPr>
        <w:tabs>
          <w:tab w:val="left" w:pos="1309"/>
          <w:tab w:val="left" w:pos="1310"/>
        </w:tabs>
        <w:spacing w:before="74" w:after="0" w:line="360" w:lineRule="auto"/>
        <w:ind w:left="659" w:right="606" w:firstLine="0"/>
        <w:jc w:val="left"/>
        <w:rPr>
          <w:sz w:val="24"/>
          <w:szCs w:val="24"/>
        </w:rPr>
      </w:pPr>
      <w:r>
        <w:rPr>
          <w:sz w:val="24"/>
          <w:szCs w:val="24"/>
        </w:rPr>
        <w:t>Одиночная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подготовка: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(каждый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элемент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выполняется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различными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курсантами)</w:t>
      </w:r>
    </w:p>
    <w:p>
      <w:pPr>
        <w:pStyle w:val="9"/>
        <w:numPr>
          <w:ilvl w:val="0"/>
          <w:numId w:val="12"/>
        </w:numPr>
        <w:tabs>
          <w:tab w:val="left" w:pos="823"/>
        </w:tabs>
        <w:spacing w:before="0" w:after="0" w:line="321" w:lineRule="exact"/>
        <w:ind w:left="822" w:right="0" w:hanging="164"/>
        <w:jc w:val="left"/>
        <w:rPr>
          <w:sz w:val="24"/>
          <w:szCs w:val="24"/>
        </w:rPr>
      </w:pPr>
      <w:r>
        <w:rPr>
          <w:sz w:val="24"/>
          <w:szCs w:val="24"/>
        </w:rPr>
        <w:t>выход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строя,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подход к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начальнику, доклад,</w:t>
      </w:r>
    </w:p>
    <w:p>
      <w:pPr>
        <w:pStyle w:val="9"/>
        <w:numPr>
          <w:ilvl w:val="0"/>
          <w:numId w:val="12"/>
        </w:numPr>
        <w:tabs>
          <w:tab w:val="left" w:pos="823"/>
        </w:tabs>
        <w:spacing w:before="161" w:after="0" w:line="240" w:lineRule="auto"/>
        <w:ind w:left="822" w:right="0" w:hanging="164"/>
        <w:jc w:val="left"/>
        <w:rPr>
          <w:sz w:val="24"/>
          <w:szCs w:val="24"/>
        </w:rPr>
      </w:pPr>
      <w:r>
        <w:rPr>
          <w:sz w:val="24"/>
          <w:szCs w:val="24"/>
        </w:rPr>
        <w:t>повороты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месте,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строевой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шаг,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повороты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движении,</w:t>
      </w:r>
    </w:p>
    <w:p>
      <w:pPr>
        <w:pStyle w:val="9"/>
        <w:numPr>
          <w:ilvl w:val="0"/>
          <w:numId w:val="12"/>
        </w:numPr>
        <w:tabs>
          <w:tab w:val="left" w:pos="823"/>
        </w:tabs>
        <w:spacing w:before="163" w:after="0" w:line="240" w:lineRule="auto"/>
        <w:ind w:left="822" w:right="0" w:hanging="164"/>
        <w:jc w:val="left"/>
        <w:rPr>
          <w:sz w:val="24"/>
          <w:szCs w:val="24"/>
        </w:rPr>
      </w:pPr>
      <w:r>
        <w:rPr>
          <w:sz w:val="24"/>
          <w:szCs w:val="24"/>
        </w:rPr>
        <w:t>выход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строя,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постановка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строй.</w:t>
      </w:r>
    </w:p>
    <w:p>
      <w:pPr>
        <w:pStyle w:val="9"/>
        <w:numPr>
          <w:ilvl w:val="0"/>
          <w:numId w:val="11"/>
        </w:numPr>
        <w:tabs>
          <w:tab w:val="left" w:pos="1309"/>
          <w:tab w:val="left" w:pos="1310"/>
        </w:tabs>
        <w:spacing w:before="160" w:after="0" w:line="240" w:lineRule="auto"/>
        <w:ind w:left="1310" w:right="0" w:hanging="651"/>
        <w:jc w:val="left"/>
        <w:rPr>
          <w:sz w:val="24"/>
          <w:szCs w:val="24"/>
        </w:rPr>
      </w:pPr>
      <w:r>
        <w:rPr>
          <w:sz w:val="24"/>
          <w:szCs w:val="24"/>
        </w:rPr>
        <w:t>Повороты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 месте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составе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отделения.</w:t>
      </w:r>
    </w:p>
    <w:p>
      <w:pPr>
        <w:pStyle w:val="9"/>
        <w:numPr>
          <w:ilvl w:val="0"/>
          <w:numId w:val="11"/>
        </w:numPr>
        <w:tabs>
          <w:tab w:val="left" w:pos="1309"/>
          <w:tab w:val="left" w:pos="1310"/>
        </w:tabs>
        <w:spacing w:before="160" w:after="0" w:line="360" w:lineRule="auto"/>
        <w:ind w:left="659" w:right="605" w:firstLine="0"/>
        <w:jc w:val="left"/>
        <w:rPr>
          <w:sz w:val="24"/>
          <w:szCs w:val="24"/>
        </w:rPr>
      </w:pPr>
      <w:r>
        <w:rPr>
          <w:sz w:val="24"/>
          <w:szCs w:val="24"/>
        </w:rPr>
        <w:t>Размыкание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середины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т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смыкание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середине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(в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одношереножном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строю).</w:t>
      </w:r>
    </w:p>
    <w:p>
      <w:pPr>
        <w:pStyle w:val="9"/>
        <w:numPr>
          <w:ilvl w:val="0"/>
          <w:numId w:val="11"/>
        </w:numPr>
        <w:tabs>
          <w:tab w:val="left" w:pos="1309"/>
          <w:tab w:val="left" w:pos="1310"/>
          <w:tab w:val="left" w:pos="3475"/>
          <w:tab w:val="left" w:pos="5197"/>
          <w:tab w:val="left" w:pos="5958"/>
          <w:tab w:val="left" w:pos="8661"/>
          <w:tab w:val="left" w:pos="9819"/>
        </w:tabs>
        <w:spacing w:before="0" w:after="0" w:line="362" w:lineRule="auto"/>
        <w:ind w:left="659" w:right="611" w:firstLine="0"/>
        <w:jc w:val="left"/>
        <w:rPr>
          <w:sz w:val="24"/>
          <w:szCs w:val="24"/>
        </w:rPr>
      </w:pPr>
      <w:r>
        <w:rPr>
          <w:sz w:val="24"/>
          <w:szCs w:val="24"/>
        </w:rPr>
        <w:t>Перестроение</w:t>
      </w:r>
      <w:r>
        <w:rPr>
          <w:sz w:val="24"/>
          <w:szCs w:val="24"/>
        </w:rPr>
        <w:tab/>
      </w:r>
      <w:r>
        <w:rPr>
          <w:sz w:val="24"/>
          <w:szCs w:val="24"/>
        </w:rPr>
        <w:t>отделения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>из</w:t>
      </w:r>
      <w:r>
        <w:rPr>
          <w:sz w:val="24"/>
          <w:szCs w:val="24"/>
        </w:rPr>
        <w:tab/>
      </w:r>
      <w:r>
        <w:rPr>
          <w:sz w:val="24"/>
          <w:szCs w:val="24"/>
        </w:rPr>
        <w:t>одношереножного</w:t>
      </w:r>
      <w:r>
        <w:rPr>
          <w:sz w:val="24"/>
          <w:szCs w:val="24"/>
        </w:rPr>
        <w:tab/>
      </w:r>
      <w:r>
        <w:rPr>
          <w:sz w:val="24"/>
          <w:szCs w:val="24"/>
        </w:rPr>
        <w:t>строя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в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двухшереножный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строй 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обратно.</w:t>
      </w:r>
    </w:p>
    <w:p>
      <w:pPr>
        <w:pStyle w:val="9"/>
        <w:numPr>
          <w:ilvl w:val="0"/>
          <w:numId w:val="11"/>
        </w:numPr>
        <w:tabs>
          <w:tab w:val="left" w:pos="1309"/>
          <w:tab w:val="left" w:pos="1310"/>
        </w:tabs>
        <w:spacing w:before="0" w:after="0" w:line="360" w:lineRule="auto"/>
        <w:ind w:left="659" w:right="615" w:firstLine="0"/>
        <w:jc w:val="left"/>
        <w:rPr>
          <w:sz w:val="24"/>
          <w:szCs w:val="24"/>
        </w:rPr>
      </w:pPr>
      <w:r>
        <w:rPr>
          <w:sz w:val="24"/>
          <w:szCs w:val="24"/>
        </w:rPr>
        <w:t>Построение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отделения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после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команды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«Разойдись»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колонну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два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для:</w:t>
      </w:r>
    </w:p>
    <w:p>
      <w:pPr>
        <w:pStyle w:val="4"/>
        <w:spacing w:line="321" w:lineRule="exact"/>
        <w:ind w:left="659"/>
        <w:jc w:val="left"/>
        <w:rPr>
          <w:sz w:val="24"/>
          <w:szCs w:val="24"/>
        </w:rPr>
      </w:pPr>
      <w:r>
        <w:rPr>
          <w:sz w:val="24"/>
          <w:szCs w:val="24"/>
        </w:rPr>
        <w:t>а)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прохождения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торжественным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маршем;</w:t>
      </w:r>
    </w:p>
    <w:p>
      <w:pPr>
        <w:pStyle w:val="4"/>
        <w:spacing w:before="158"/>
        <w:ind w:left="659"/>
        <w:jc w:val="left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прохождения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походным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шагом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исполнением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песни.</w:t>
      </w:r>
    </w:p>
    <w:p>
      <w:pPr>
        <w:pStyle w:val="4"/>
        <w:spacing w:before="160"/>
        <w:ind w:left="659"/>
        <w:jc w:val="left"/>
        <w:rPr>
          <w:sz w:val="24"/>
          <w:szCs w:val="24"/>
        </w:rPr>
      </w:pPr>
      <w:r>
        <w:rPr>
          <w:sz w:val="24"/>
          <w:szCs w:val="24"/>
        </w:rPr>
        <w:t>Выполнение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всех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элементов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обязательно.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Последовательность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выполнения</w:t>
      </w:r>
    </w:p>
    <w:p>
      <w:pPr>
        <w:pStyle w:val="4"/>
        <w:spacing w:before="160"/>
        <w:ind w:left="659"/>
        <w:jc w:val="left"/>
        <w:rPr>
          <w:sz w:val="24"/>
          <w:szCs w:val="24"/>
        </w:rPr>
      </w:pPr>
      <w:r>
        <w:rPr>
          <w:sz w:val="24"/>
          <w:szCs w:val="24"/>
        </w:rPr>
        <w:t>–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усмотрение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руководителя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объединения.</w:t>
      </w:r>
    </w:p>
    <w:p>
      <w:pPr>
        <w:pStyle w:val="4"/>
        <w:spacing w:before="161" w:line="360" w:lineRule="auto"/>
        <w:ind w:left="659" w:right="606"/>
        <w:rPr>
          <w:sz w:val="24"/>
          <w:szCs w:val="24"/>
        </w:rPr>
      </w:pPr>
      <w:r>
        <w:rPr>
          <w:sz w:val="24"/>
          <w:szCs w:val="24"/>
        </w:rPr>
        <w:t>Критерии оценки: за каждое неправильное выполнение строевого элемента –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штраф 1 балл. Сдача зачета определяется по сумме набранных штрафных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баллов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(не более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10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баллов).</w:t>
      </w:r>
    </w:p>
    <w:p>
      <w:pPr>
        <w:pStyle w:val="2"/>
        <w:spacing w:before="6"/>
        <w:jc w:val="both"/>
        <w:rPr>
          <w:sz w:val="24"/>
          <w:szCs w:val="24"/>
        </w:rPr>
      </w:pPr>
      <w:r>
        <w:rPr>
          <w:sz w:val="24"/>
          <w:szCs w:val="24"/>
        </w:rPr>
        <w:t>Критерии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оценки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огневой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подготовки</w:t>
      </w:r>
    </w:p>
    <w:p>
      <w:pPr>
        <w:spacing w:before="160"/>
        <w:ind w:left="659" w:right="0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Неполная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>разборка-сборка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автомата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на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время</w:t>
      </w:r>
    </w:p>
    <w:p>
      <w:pPr>
        <w:pStyle w:val="9"/>
        <w:numPr>
          <w:ilvl w:val="0"/>
          <w:numId w:val="12"/>
        </w:numPr>
        <w:tabs>
          <w:tab w:val="left" w:pos="850"/>
        </w:tabs>
        <w:spacing w:before="156" w:after="0" w:line="360" w:lineRule="auto"/>
        <w:ind w:left="659" w:right="615" w:firstLine="0"/>
        <w:jc w:val="both"/>
        <w:rPr>
          <w:sz w:val="24"/>
          <w:szCs w:val="24"/>
        </w:rPr>
      </w:pPr>
      <w:r>
        <w:rPr>
          <w:sz w:val="24"/>
          <w:szCs w:val="24"/>
        </w:rPr>
        <w:t>упражнение выполняется последовательно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с разделения времени разборки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сборки,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фиксирования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окончания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необходимо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доложить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(курсант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ИВАНОВ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неполную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разборку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сборку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автомата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Калашникова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закончил);</w:t>
      </w:r>
    </w:p>
    <w:p>
      <w:pPr>
        <w:pStyle w:val="2"/>
        <w:spacing w:before="5"/>
        <w:jc w:val="both"/>
        <w:rPr>
          <w:sz w:val="24"/>
          <w:szCs w:val="24"/>
        </w:rPr>
      </w:pPr>
      <w:r>
        <w:rPr>
          <w:sz w:val="24"/>
          <w:szCs w:val="24"/>
        </w:rPr>
        <w:t>Порядок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разборки:</w:t>
      </w:r>
    </w:p>
    <w:p>
      <w:pPr>
        <w:pStyle w:val="9"/>
        <w:numPr>
          <w:ilvl w:val="0"/>
          <w:numId w:val="13"/>
        </w:numPr>
        <w:tabs>
          <w:tab w:val="left" w:pos="1310"/>
        </w:tabs>
        <w:spacing w:before="157" w:after="0" w:line="240" w:lineRule="auto"/>
        <w:ind w:left="1310" w:right="0" w:hanging="651"/>
        <w:jc w:val="both"/>
        <w:rPr>
          <w:sz w:val="24"/>
          <w:szCs w:val="24"/>
        </w:rPr>
      </w:pPr>
      <w:r>
        <w:rPr>
          <w:sz w:val="24"/>
          <w:szCs w:val="24"/>
        </w:rPr>
        <w:t>Отсоединить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магазин</w:t>
      </w:r>
    </w:p>
    <w:p>
      <w:pPr>
        <w:pStyle w:val="9"/>
        <w:numPr>
          <w:ilvl w:val="0"/>
          <w:numId w:val="13"/>
        </w:numPr>
        <w:tabs>
          <w:tab w:val="left" w:pos="1309"/>
          <w:tab w:val="left" w:pos="1310"/>
        </w:tabs>
        <w:spacing w:before="162" w:after="0" w:line="240" w:lineRule="auto"/>
        <w:ind w:left="1310" w:right="0" w:hanging="651"/>
        <w:jc w:val="left"/>
        <w:rPr>
          <w:sz w:val="24"/>
          <w:szCs w:val="24"/>
        </w:rPr>
      </w:pPr>
      <w:r>
        <w:rPr>
          <w:sz w:val="24"/>
          <w:szCs w:val="24"/>
        </w:rPr>
        <w:t>Проверить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наличие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патрона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патроннике</w:t>
      </w:r>
    </w:p>
    <w:p>
      <w:pPr>
        <w:pStyle w:val="9"/>
        <w:numPr>
          <w:ilvl w:val="0"/>
          <w:numId w:val="13"/>
        </w:numPr>
        <w:tabs>
          <w:tab w:val="left" w:pos="1309"/>
          <w:tab w:val="left" w:pos="1310"/>
        </w:tabs>
        <w:spacing w:before="161" w:after="0" w:line="240" w:lineRule="auto"/>
        <w:ind w:left="1310" w:right="0" w:hanging="651"/>
        <w:jc w:val="left"/>
        <w:rPr>
          <w:sz w:val="24"/>
          <w:szCs w:val="24"/>
        </w:rPr>
      </w:pPr>
      <w:r>
        <w:rPr>
          <w:sz w:val="24"/>
          <w:szCs w:val="24"/>
        </w:rPr>
        <w:t>Отсоединить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шомпол</w:t>
      </w:r>
    </w:p>
    <w:p>
      <w:pPr>
        <w:pStyle w:val="9"/>
        <w:numPr>
          <w:ilvl w:val="0"/>
          <w:numId w:val="13"/>
        </w:numPr>
        <w:tabs>
          <w:tab w:val="left" w:pos="1309"/>
          <w:tab w:val="left" w:pos="1310"/>
        </w:tabs>
        <w:spacing w:before="160" w:after="0" w:line="240" w:lineRule="auto"/>
        <w:ind w:left="1310" w:right="0" w:hanging="651"/>
        <w:jc w:val="left"/>
        <w:rPr>
          <w:sz w:val="24"/>
          <w:szCs w:val="24"/>
        </w:rPr>
      </w:pPr>
      <w:r>
        <w:rPr>
          <w:sz w:val="24"/>
          <w:szCs w:val="24"/>
        </w:rPr>
        <w:t>Отсоединить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крышку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ствольной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коробки</w:t>
      </w:r>
    </w:p>
    <w:p>
      <w:pPr>
        <w:pStyle w:val="9"/>
        <w:numPr>
          <w:ilvl w:val="0"/>
          <w:numId w:val="13"/>
        </w:numPr>
        <w:tabs>
          <w:tab w:val="left" w:pos="1309"/>
          <w:tab w:val="left" w:pos="1310"/>
        </w:tabs>
        <w:spacing w:before="161" w:after="0" w:line="240" w:lineRule="auto"/>
        <w:ind w:left="1310" w:right="0" w:hanging="651"/>
        <w:jc w:val="left"/>
        <w:rPr>
          <w:sz w:val="24"/>
          <w:szCs w:val="24"/>
        </w:rPr>
      </w:pPr>
      <w:r>
        <w:rPr>
          <w:sz w:val="24"/>
          <w:szCs w:val="24"/>
        </w:rPr>
        <w:t>Отсоединить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возвратный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механизм</w:t>
      </w:r>
    </w:p>
    <w:p>
      <w:pPr>
        <w:pStyle w:val="9"/>
        <w:numPr>
          <w:ilvl w:val="0"/>
          <w:numId w:val="13"/>
        </w:numPr>
        <w:tabs>
          <w:tab w:val="left" w:pos="1309"/>
          <w:tab w:val="left" w:pos="1310"/>
        </w:tabs>
        <w:spacing w:before="74" w:after="0" w:line="240" w:lineRule="auto"/>
        <w:ind w:left="1310" w:right="0" w:hanging="651"/>
        <w:jc w:val="left"/>
        <w:rPr>
          <w:sz w:val="24"/>
          <w:szCs w:val="24"/>
        </w:rPr>
      </w:pPr>
      <w:r>
        <w:rPr>
          <w:sz w:val="24"/>
          <w:szCs w:val="24"/>
        </w:rPr>
        <w:t>Извлечь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затворную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раму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отсоединить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затвор</w:t>
      </w:r>
    </w:p>
    <w:p>
      <w:pPr>
        <w:pStyle w:val="9"/>
        <w:numPr>
          <w:ilvl w:val="0"/>
          <w:numId w:val="13"/>
        </w:numPr>
        <w:tabs>
          <w:tab w:val="left" w:pos="1309"/>
          <w:tab w:val="left" w:pos="1310"/>
        </w:tabs>
        <w:spacing w:before="161" w:after="0" w:line="240" w:lineRule="auto"/>
        <w:ind w:left="1310" w:right="0" w:hanging="651"/>
        <w:jc w:val="left"/>
        <w:rPr>
          <w:sz w:val="24"/>
          <w:szCs w:val="24"/>
        </w:rPr>
      </w:pPr>
      <w:r>
        <w:rPr>
          <w:sz w:val="24"/>
          <w:szCs w:val="24"/>
        </w:rPr>
        <w:t>Отсоединить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газовую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трубку,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выполнить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доклад</w:t>
      </w:r>
    </w:p>
    <w:p>
      <w:pPr>
        <w:pStyle w:val="2"/>
        <w:spacing w:before="165"/>
        <w:rPr>
          <w:sz w:val="24"/>
          <w:szCs w:val="24"/>
        </w:rPr>
      </w:pPr>
      <w:r>
        <w:rPr>
          <w:sz w:val="24"/>
          <w:szCs w:val="24"/>
        </w:rPr>
        <w:t>Порядок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сборки:</w:t>
      </w:r>
    </w:p>
    <w:p>
      <w:pPr>
        <w:pStyle w:val="9"/>
        <w:numPr>
          <w:ilvl w:val="0"/>
          <w:numId w:val="14"/>
        </w:numPr>
        <w:tabs>
          <w:tab w:val="left" w:pos="1309"/>
          <w:tab w:val="left" w:pos="1310"/>
        </w:tabs>
        <w:spacing w:before="156" w:after="0" w:line="362" w:lineRule="auto"/>
        <w:ind w:left="659" w:right="613" w:firstLine="0"/>
        <w:jc w:val="left"/>
        <w:rPr>
          <w:sz w:val="24"/>
          <w:szCs w:val="24"/>
        </w:rPr>
      </w:pPr>
      <w:r>
        <w:rPr>
          <w:sz w:val="24"/>
          <w:szCs w:val="24"/>
        </w:rPr>
        <w:t>Присоединить затвор к затворной раме и присоединить затворную раму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затвором к ствольной коробке</w:t>
      </w:r>
    </w:p>
    <w:p>
      <w:pPr>
        <w:pStyle w:val="9"/>
        <w:numPr>
          <w:ilvl w:val="0"/>
          <w:numId w:val="14"/>
        </w:numPr>
        <w:tabs>
          <w:tab w:val="left" w:pos="1309"/>
          <w:tab w:val="left" w:pos="1310"/>
        </w:tabs>
        <w:spacing w:before="0" w:after="0" w:line="317" w:lineRule="exact"/>
        <w:ind w:left="1310" w:right="0" w:hanging="651"/>
        <w:jc w:val="left"/>
        <w:rPr>
          <w:sz w:val="24"/>
          <w:szCs w:val="24"/>
        </w:rPr>
      </w:pPr>
      <w:r>
        <w:rPr>
          <w:sz w:val="24"/>
          <w:szCs w:val="24"/>
        </w:rPr>
        <w:t>Присоединить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возвратный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механизм</w:t>
      </w:r>
    </w:p>
    <w:p>
      <w:pPr>
        <w:pStyle w:val="9"/>
        <w:numPr>
          <w:ilvl w:val="0"/>
          <w:numId w:val="14"/>
        </w:numPr>
        <w:tabs>
          <w:tab w:val="left" w:pos="1309"/>
          <w:tab w:val="left" w:pos="1310"/>
        </w:tabs>
        <w:spacing w:before="160" w:after="0" w:line="240" w:lineRule="auto"/>
        <w:ind w:left="1310" w:right="0" w:hanging="651"/>
        <w:jc w:val="left"/>
        <w:rPr>
          <w:sz w:val="24"/>
          <w:szCs w:val="24"/>
        </w:rPr>
      </w:pPr>
      <w:r>
        <w:rPr>
          <w:sz w:val="24"/>
          <w:szCs w:val="24"/>
        </w:rPr>
        <w:t>Присоединить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крышку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ствольной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коробки</w:t>
      </w:r>
    </w:p>
    <w:p>
      <w:pPr>
        <w:pStyle w:val="9"/>
        <w:numPr>
          <w:ilvl w:val="0"/>
          <w:numId w:val="14"/>
        </w:numPr>
        <w:tabs>
          <w:tab w:val="left" w:pos="1309"/>
          <w:tab w:val="left" w:pos="1310"/>
        </w:tabs>
        <w:spacing w:before="161" w:after="0" w:line="240" w:lineRule="auto"/>
        <w:ind w:left="1310" w:right="0" w:hanging="651"/>
        <w:jc w:val="left"/>
        <w:rPr>
          <w:sz w:val="24"/>
          <w:szCs w:val="24"/>
        </w:rPr>
      </w:pPr>
      <w:r>
        <w:rPr>
          <w:sz w:val="24"/>
          <w:szCs w:val="24"/>
        </w:rPr>
        <w:t>Спустить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курок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боевого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взвода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поставить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предохранитель</w:t>
      </w:r>
    </w:p>
    <w:p>
      <w:pPr>
        <w:pStyle w:val="9"/>
        <w:numPr>
          <w:ilvl w:val="0"/>
          <w:numId w:val="14"/>
        </w:numPr>
        <w:tabs>
          <w:tab w:val="left" w:pos="1309"/>
          <w:tab w:val="left" w:pos="1310"/>
        </w:tabs>
        <w:spacing w:before="160" w:after="0" w:line="240" w:lineRule="auto"/>
        <w:ind w:left="1310" w:right="0" w:hanging="651"/>
        <w:jc w:val="left"/>
        <w:rPr>
          <w:sz w:val="24"/>
          <w:szCs w:val="24"/>
        </w:rPr>
      </w:pPr>
      <w:r>
        <w:rPr>
          <w:sz w:val="24"/>
          <w:szCs w:val="24"/>
        </w:rPr>
        <w:t>Присоединить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шомпол</w:t>
      </w:r>
    </w:p>
    <w:p>
      <w:pPr>
        <w:pStyle w:val="9"/>
        <w:numPr>
          <w:ilvl w:val="0"/>
          <w:numId w:val="14"/>
        </w:numPr>
        <w:tabs>
          <w:tab w:val="left" w:pos="1309"/>
          <w:tab w:val="left" w:pos="1310"/>
        </w:tabs>
        <w:spacing w:before="163" w:after="0" w:line="240" w:lineRule="auto"/>
        <w:ind w:left="1310" w:right="0" w:hanging="651"/>
        <w:jc w:val="left"/>
        <w:rPr>
          <w:sz w:val="24"/>
          <w:szCs w:val="24"/>
        </w:rPr>
      </w:pPr>
      <w:r>
        <w:rPr>
          <w:sz w:val="24"/>
          <w:szCs w:val="24"/>
        </w:rPr>
        <w:t>Присоединить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магазин,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вернуть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автомат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исходное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положение</w:t>
      </w:r>
    </w:p>
    <w:p>
      <w:pPr>
        <w:pStyle w:val="4"/>
        <w:ind w:left="0"/>
        <w:jc w:val="left"/>
        <w:rPr>
          <w:sz w:val="24"/>
          <w:szCs w:val="24"/>
        </w:rPr>
      </w:pPr>
    </w:p>
    <w:p>
      <w:pPr>
        <w:pStyle w:val="4"/>
        <w:spacing w:before="10"/>
        <w:ind w:left="0"/>
        <w:jc w:val="left"/>
        <w:rPr>
          <w:sz w:val="24"/>
          <w:szCs w:val="24"/>
        </w:rPr>
      </w:pPr>
    </w:p>
    <w:p>
      <w:pPr>
        <w:pStyle w:val="9"/>
        <w:numPr>
          <w:ilvl w:val="0"/>
          <w:numId w:val="5"/>
        </w:numPr>
        <w:tabs>
          <w:tab w:val="left" w:pos="1310"/>
        </w:tabs>
        <w:spacing w:before="0" w:after="0" w:line="357" w:lineRule="auto"/>
        <w:ind w:left="659" w:right="609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нарушении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порядка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разборки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сборки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место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совершения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курсант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обязан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вернуться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месту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совершения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ошибки,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после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продолжить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выполнение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упражнения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правильной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последовательности.</w:t>
      </w:r>
    </w:p>
    <w:p>
      <w:pPr>
        <w:pStyle w:val="9"/>
        <w:numPr>
          <w:ilvl w:val="0"/>
          <w:numId w:val="5"/>
        </w:numPr>
        <w:tabs>
          <w:tab w:val="left" w:pos="1310"/>
        </w:tabs>
        <w:spacing w:before="0" w:after="0" w:line="352" w:lineRule="auto"/>
        <w:ind w:left="659" w:right="614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 падении детали на пол курсант обязан поднять ее и продолжить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выполнение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упражнения.</w:t>
      </w:r>
    </w:p>
    <w:p>
      <w:pPr>
        <w:pStyle w:val="2"/>
        <w:spacing w:before="13"/>
        <w:ind w:left="1845"/>
        <w:jc w:val="both"/>
        <w:rPr>
          <w:sz w:val="24"/>
          <w:szCs w:val="24"/>
        </w:rPr>
      </w:pPr>
      <w:r>
        <w:rPr>
          <w:sz w:val="24"/>
          <w:szCs w:val="24"/>
        </w:rPr>
        <w:t>Нормативы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разборки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автомата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(все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время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секундах)</w:t>
      </w:r>
    </w:p>
    <w:p>
      <w:pPr>
        <w:pStyle w:val="4"/>
        <w:spacing w:before="1" w:after="1"/>
        <w:ind w:left="0"/>
        <w:jc w:val="left"/>
        <w:rPr>
          <w:b/>
          <w:sz w:val="24"/>
          <w:szCs w:val="24"/>
        </w:rPr>
      </w:pPr>
    </w:p>
    <w:tbl>
      <w:tblPr>
        <w:tblStyle w:val="7"/>
        <w:tblW w:w="8922" w:type="dxa"/>
        <w:tblInd w:w="9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2"/>
        <w:gridCol w:w="5385"/>
        <w:gridCol w:w="29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484" w:hRule="atLeast"/>
        </w:trPr>
        <w:tc>
          <w:tcPr>
            <w:tcW w:w="562" w:type="dxa"/>
          </w:tcPr>
          <w:p>
            <w:pPr>
              <w:pStyle w:val="10"/>
              <w:ind w:left="163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№</w:t>
            </w:r>
          </w:p>
        </w:tc>
        <w:tc>
          <w:tcPr>
            <w:tcW w:w="5385" w:type="dxa"/>
          </w:tcPr>
          <w:p>
            <w:pPr>
              <w:pStyle w:val="10"/>
              <w:ind w:lef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</w:p>
        </w:tc>
        <w:tc>
          <w:tcPr>
            <w:tcW w:w="2975" w:type="dxa"/>
          </w:tcPr>
          <w:p>
            <w:pPr>
              <w:pStyle w:val="10"/>
              <w:ind w:left="1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481" w:hRule="atLeast"/>
        </w:trPr>
        <w:tc>
          <w:tcPr>
            <w:tcW w:w="562" w:type="dxa"/>
          </w:tcPr>
          <w:p>
            <w:pPr>
              <w:pStyle w:val="10"/>
              <w:ind w:left="163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1</w:t>
            </w:r>
          </w:p>
        </w:tc>
        <w:tc>
          <w:tcPr>
            <w:tcW w:w="5385" w:type="dxa"/>
          </w:tcPr>
          <w:p>
            <w:pPr>
              <w:pStyle w:val="10"/>
              <w:ind w:lef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</w:t>
            </w:r>
          </w:p>
        </w:tc>
        <w:tc>
          <w:tcPr>
            <w:tcW w:w="2975" w:type="dxa"/>
          </w:tcPr>
          <w:p>
            <w:pPr>
              <w:pStyle w:val="10"/>
              <w:ind w:left="1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562" w:type="dxa"/>
          </w:tcPr>
          <w:p>
            <w:pPr>
              <w:pStyle w:val="10"/>
              <w:ind w:left="163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2</w:t>
            </w:r>
          </w:p>
        </w:tc>
        <w:tc>
          <w:tcPr>
            <w:tcW w:w="5385" w:type="dxa"/>
          </w:tcPr>
          <w:p>
            <w:pPr>
              <w:pStyle w:val="10"/>
              <w:ind w:lef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Хорошо</w:t>
            </w:r>
          </w:p>
        </w:tc>
        <w:tc>
          <w:tcPr>
            <w:tcW w:w="2975" w:type="dxa"/>
          </w:tcPr>
          <w:p>
            <w:pPr>
              <w:pStyle w:val="10"/>
              <w:ind w:left="1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562" w:type="dxa"/>
          </w:tcPr>
          <w:p>
            <w:pPr>
              <w:pStyle w:val="10"/>
              <w:spacing w:line="317" w:lineRule="exact"/>
              <w:ind w:left="163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3</w:t>
            </w:r>
          </w:p>
        </w:tc>
        <w:tc>
          <w:tcPr>
            <w:tcW w:w="5385" w:type="dxa"/>
          </w:tcPr>
          <w:p>
            <w:pPr>
              <w:pStyle w:val="10"/>
              <w:spacing w:line="317" w:lineRule="exact"/>
              <w:ind w:lef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</w:t>
            </w:r>
          </w:p>
        </w:tc>
        <w:tc>
          <w:tcPr>
            <w:tcW w:w="2975" w:type="dxa"/>
          </w:tcPr>
          <w:p>
            <w:pPr>
              <w:pStyle w:val="10"/>
              <w:spacing w:line="317" w:lineRule="exact"/>
              <w:ind w:left="1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</w:tbl>
    <w:p>
      <w:pPr>
        <w:spacing w:before="0"/>
        <w:ind w:left="1984" w:right="1936" w:firstLine="0"/>
        <w:jc w:val="center"/>
        <w:rPr>
          <w:b/>
          <w:sz w:val="24"/>
          <w:szCs w:val="24"/>
        </w:rPr>
      </w:pPr>
    </w:p>
    <w:p>
      <w:pPr>
        <w:spacing w:before="0"/>
        <w:ind w:left="1984" w:right="1936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Нормативы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сборки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автомата</w:t>
      </w:r>
    </w:p>
    <w:p>
      <w:pPr>
        <w:pStyle w:val="4"/>
        <w:spacing w:before="10" w:after="1"/>
        <w:ind w:left="0"/>
        <w:jc w:val="left"/>
        <w:rPr>
          <w:b/>
          <w:sz w:val="24"/>
          <w:szCs w:val="24"/>
        </w:rPr>
      </w:pPr>
    </w:p>
    <w:tbl>
      <w:tblPr>
        <w:tblStyle w:val="7"/>
        <w:tblW w:w="8922" w:type="dxa"/>
        <w:tblInd w:w="9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2"/>
        <w:gridCol w:w="5385"/>
        <w:gridCol w:w="29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562" w:type="dxa"/>
          </w:tcPr>
          <w:p>
            <w:pPr>
              <w:pStyle w:val="10"/>
              <w:ind w:left="163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№</w:t>
            </w:r>
          </w:p>
        </w:tc>
        <w:tc>
          <w:tcPr>
            <w:tcW w:w="5385" w:type="dxa"/>
          </w:tcPr>
          <w:p>
            <w:pPr>
              <w:pStyle w:val="10"/>
              <w:ind w:lef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</w:p>
        </w:tc>
        <w:tc>
          <w:tcPr>
            <w:tcW w:w="2975" w:type="dxa"/>
          </w:tcPr>
          <w:p>
            <w:pPr>
              <w:pStyle w:val="10"/>
              <w:ind w:left="1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562" w:type="dxa"/>
          </w:tcPr>
          <w:p>
            <w:pPr>
              <w:pStyle w:val="10"/>
              <w:ind w:left="163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1</w:t>
            </w:r>
          </w:p>
        </w:tc>
        <w:tc>
          <w:tcPr>
            <w:tcW w:w="5385" w:type="dxa"/>
          </w:tcPr>
          <w:p>
            <w:pPr>
              <w:pStyle w:val="10"/>
              <w:ind w:lef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</w:t>
            </w:r>
          </w:p>
        </w:tc>
        <w:tc>
          <w:tcPr>
            <w:tcW w:w="2975" w:type="dxa"/>
          </w:tcPr>
          <w:p>
            <w:pPr>
              <w:pStyle w:val="10"/>
              <w:ind w:left="1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562" w:type="dxa"/>
          </w:tcPr>
          <w:p>
            <w:pPr>
              <w:pStyle w:val="10"/>
              <w:ind w:left="163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2</w:t>
            </w:r>
          </w:p>
        </w:tc>
        <w:tc>
          <w:tcPr>
            <w:tcW w:w="5385" w:type="dxa"/>
          </w:tcPr>
          <w:p>
            <w:pPr>
              <w:pStyle w:val="10"/>
              <w:ind w:lef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Хорошо</w:t>
            </w:r>
          </w:p>
        </w:tc>
        <w:tc>
          <w:tcPr>
            <w:tcW w:w="2975" w:type="dxa"/>
          </w:tcPr>
          <w:p>
            <w:pPr>
              <w:pStyle w:val="10"/>
              <w:ind w:left="1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62" w:type="dxa"/>
          </w:tcPr>
          <w:p>
            <w:pPr>
              <w:pStyle w:val="10"/>
              <w:spacing w:line="318" w:lineRule="exact"/>
              <w:ind w:left="163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3</w:t>
            </w:r>
          </w:p>
        </w:tc>
        <w:tc>
          <w:tcPr>
            <w:tcW w:w="5385" w:type="dxa"/>
          </w:tcPr>
          <w:p>
            <w:pPr>
              <w:pStyle w:val="10"/>
              <w:spacing w:line="318" w:lineRule="exact"/>
              <w:ind w:lef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</w:t>
            </w:r>
          </w:p>
        </w:tc>
        <w:tc>
          <w:tcPr>
            <w:tcW w:w="2975" w:type="dxa"/>
          </w:tcPr>
          <w:p>
            <w:pPr>
              <w:pStyle w:val="10"/>
              <w:spacing w:line="318" w:lineRule="exact"/>
              <w:ind w:left="1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</w:tbl>
    <w:p>
      <w:pPr>
        <w:spacing w:before="0" w:line="360" w:lineRule="auto"/>
        <w:ind w:left="659" w:right="0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>Стрельба</w:t>
      </w:r>
      <w:r>
        <w:rPr>
          <w:b/>
          <w:spacing w:val="16"/>
          <w:sz w:val="24"/>
          <w:szCs w:val="24"/>
        </w:rPr>
        <w:t xml:space="preserve"> </w:t>
      </w:r>
      <w:r>
        <w:rPr>
          <w:b/>
          <w:sz w:val="24"/>
          <w:szCs w:val="24"/>
        </w:rPr>
        <w:t>из</w:t>
      </w:r>
      <w:r>
        <w:rPr>
          <w:b/>
          <w:spacing w:val="13"/>
          <w:sz w:val="24"/>
          <w:szCs w:val="24"/>
        </w:rPr>
        <w:t xml:space="preserve"> </w:t>
      </w:r>
      <w:r>
        <w:rPr>
          <w:b/>
          <w:sz w:val="24"/>
          <w:szCs w:val="24"/>
        </w:rPr>
        <w:t>пневматической</w:t>
      </w:r>
      <w:r>
        <w:rPr>
          <w:b/>
          <w:spacing w:val="15"/>
          <w:sz w:val="24"/>
          <w:szCs w:val="24"/>
        </w:rPr>
        <w:t xml:space="preserve"> </w:t>
      </w:r>
      <w:r>
        <w:rPr>
          <w:b/>
          <w:sz w:val="24"/>
          <w:szCs w:val="24"/>
        </w:rPr>
        <w:t>винтовки:</w:t>
      </w:r>
      <w:r>
        <w:rPr>
          <w:b/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3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пристрелочных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10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зачётных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выстрелов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положения лежа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без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упора</w:t>
      </w:r>
    </w:p>
    <w:tbl>
      <w:tblPr>
        <w:tblStyle w:val="7"/>
        <w:tblW w:w="8922" w:type="dxa"/>
        <w:tblInd w:w="9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2"/>
        <w:gridCol w:w="5385"/>
        <w:gridCol w:w="29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562" w:type="dxa"/>
          </w:tcPr>
          <w:p>
            <w:pPr>
              <w:pStyle w:val="10"/>
              <w:ind w:left="163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№</w:t>
            </w:r>
          </w:p>
        </w:tc>
        <w:tc>
          <w:tcPr>
            <w:tcW w:w="5385" w:type="dxa"/>
          </w:tcPr>
          <w:p>
            <w:pPr>
              <w:pStyle w:val="10"/>
              <w:ind w:lef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</w:p>
        </w:tc>
        <w:tc>
          <w:tcPr>
            <w:tcW w:w="2975" w:type="dxa"/>
          </w:tcPr>
          <w:p>
            <w:pPr>
              <w:pStyle w:val="10"/>
              <w:ind w:left="1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Очки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562" w:type="dxa"/>
          </w:tcPr>
          <w:p>
            <w:pPr>
              <w:pStyle w:val="10"/>
              <w:ind w:left="163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1</w:t>
            </w:r>
          </w:p>
        </w:tc>
        <w:tc>
          <w:tcPr>
            <w:tcW w:w="5385" w:type="dxa"/>
          </w:tcPr>
          <w:p>
            <w:pPr>
              <w:pStyle w:val="10"/>
              <w:ind w:lef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</w:t>
            </w:r>
          </w:p>
        </w:tc>
        <w:tc>
          <w:tcPr>
            <w:tcW w:w="2975" w:type="dxa"/>
          </w:tcPr>
          <w:p>
            <w:pPr>
              <w:pStyle w:val="10"/>
              <w:ind w:left="1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 100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562" w:type="dxa"/>
          </w:tcPr>
          <w:p>
            <w:pPr>
              <w:pStyle w:val="10"/>
              <w:ind w:left="163"/>
              <w:rPr>
                <w:sz w:val="24"/>
                <w:szCs w:val="24"/>
              </w:rPr>
            </w:pPr>
          </w:p>
        </w:tc>
        <w:tc>
          <w:tcPr>
            <w:tcW w:w="5385" w:type="dxa"/>
          </w:tcPr>
          <w:p>
            <w:pPr>
              <w:pStyle w:val="10"/>
              <w:ind w:lef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Хорошо</w:t>
            </w:r>
          </w:p>
        </w:tc>
        <w:tc>
          <w:tcPr>
            <w:tcW w:w="2975" w:type="dxa"/>
          </w:tcPr>
          <w:p>
            <w:pPr>
              <w:pStyle w:val="10"/>
              <w:ind w:left="1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562" w:type="dxa"/>
            <w:tcBorders>
              <w:bottom w:val="single" w:color="000000" w:sz="6" w:space="0"/>
            </w:tcBorders>
          </w:tcPr>
          <w:p>
            <w:pPr>
              <w:pStyle w:val="10"/>
              <w:ind w:left="163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3</w:t>
            </w:r>
          </w:p>
        </w:tc>
        <w:tc>
          <w:tcPr>
            <w:tcW w:w="5385" w:type="dxa"/>
            <w:tcBorders>
              <w:bottom w:val="single" w:color="000000" w:sz="6" w:space="0"/>
            </w:tcBorders>
          </w:tcPr>
          <w:p>
            <w:pPr>
              <w:pStyle w:val="10"/>
              <w:ind w:lef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</w:t>
            </w:r>
          </w:p>
        </w:tc>
        <w:tc>
          <w:tcPr>
            <w:tcW w:w="2975" w:type="dxa"/>
            <w:tcBorders>
              <w:bottom w:val="single" w:color="000000" w:sz="6" w:space="0"/>
            </w:tcBorders>
          </w:tcPr>
          <w:p>
            <w:pPr>
              <w:pStyle w:val="10"/>
              <w:ind w:left="1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100</w:t>
            </w:r>
          </w:p>
        </w:tc>
      </w:tr>
    </w:tbl>
    <w:p>
      <w:pPr>
        <w:pStyle w:val="2"/>
        <w:spacing w:line="320" w:lineRule="exact"/>
        <w:ind w:left="1983" w:right="1936"/>
        <w:jc w:val="center"/>
        <w:rPr>
          <w:sz w:val="24"/>
          <w:szCs w:val="24"/>
        </w:rPr>
      </w:pPr>
      <w:r>
        <w:rPr>
          <w:sz w:val="24"/>
          <w:szCs w:val="24"/>
        </w:rPr>
        <w:t>Снаряжение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магазина</w:t>
      </w:r>
    </w:p>
    <w:p>
      <w:pPr>
        <w:pStyle w:val="4"/>
        <w:spacing w:before="1"/>
        <w:ind w:left="0"/>
        <w:jc w:val="left"/>
        <w:rPr>
          <w:b/>
          <w:sz w:val="24"/>
          <w:szCs w:val="24"/>
        </w:rPr>
      </w:pPr>
    </w:p>
    <w:tbl>
      <w:tblPr>
        <w:tblStyle w:val="7"/>
        <w:tblW w:w="8922" w:type="dxa"/>
        <w:tblInd w:w="9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2"/>
        <w:gridCol w:w="5385"/>
        <w:gridCol w:w="29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562" w:type="dxa"/>
          </w:tcPr>
          <w:p>
            <w:pPr>
              <w:pStyle w:val="10"/>
              <w:ind w:left="163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№</w:t>
            </w:r>
          </w:p>
        </w:tc>
        <w:tc>
          <w:tcPr>
            <w:tcW w:w="5385" w:type="dxa"/>
          </w:tcPr>
          <w:p>
            <w:pPr>
              <w:pStyle w:val="10"/>
              <w:ind w:lef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</w:p>
        </w:tc>
        <w:tc>
          <w:tcPr>
            <w:tcW w:w="2975" w:type="dxa"/>
          </w:tcPr>
          <w:p>
            <w:pPr>
              <w:pStyle w:val="10"/>
              <w:ind w:left="1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562" w:type="dxa"/>
          </w:tcPr>
          <w:p>
            <w:pPr>
              <w:pStyle w:val="10"/>
              <w:ind w:left="163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1</w:t>
            </w:r>
          </w:p>
        </w:tc>
        <w:tc>
          <w:tcPr>
            <w:tcW w:w="5385" w:type="dxa"/>
          </w:tcPr>
          <w:p>
            <w:pPr>
              <w:pStyle w:val="10"/>
              <w:ind w:lef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</w:t>
            </w:r>
          </w:p>
        </w:tc>
        <w:tc>
          <w:tcPr>
            <w:tcW w:w="2975" w:type="dxa"/>
          </w:tcPr>
          <w:p>
            <w:pPr>
              <w:pStyle w:val="10"/>
              <w:ind w:left="1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562" w:type="dxa"/>
          </w:tcPr>
          <w:p>
            <w:pPr>
              <w:pStyle w:val="10"/>
              <w:ind w:left="163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2</w:t>
            </w:r>
          </w:p>
        </w:tc>
        <w:tc>
          <w:tcPr>
            <w:tcW w:w="5385" w:type="dxa"/>
          </w:tcPr>
          <w:p>
            <w:pPr>
              <w:pStyle w:val="10"/>
              <w:ind w:lef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Хорошо</w:t>
            </w:r>
          </w:p>
        </w:tc>
        <w:tc>
          <w:tcPr>
            <w:tcW w:w="2975" w:type="dxa"/>
          </w:tcPr>
          <w:p>
            <w:pPr>
              <w:pStyle w:val="10"/>
              <w:ind w:left="1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562" w:type="dxa"/>
          </w:tcPr>
          <w:p>
            <w:pPr>
              <w:pStyle w:val="10"/>
              <w:ind w:left="163"/>
              <w:rPr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3</w:t>
            </w:r>
          </w:p>
        </w:tc>
        <w:tc>
          <w:tcPr>
            <w:tcW w:w="5385" w:type="dxa"/>
          </w:tcPr>
          <w:p>
            <w:pPr>
              <w:pStyle w:val="10"/>
              <w:ind w:lef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</w:t>
            </w:r>
          </w:p>
        </w:tc>
        <w:tc>
          <w:tcPr>
            <w:tcW w:w="2975" w:type="dxa"/>
          </w:tcPr>
          <w:p>
            <w:pPr>
              <w:pStyle w:val="10"/>
              <w:ind w:left="1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</w:tbl>
    <w:p>
      <w:pPr>
        <w:spacing w:before="0" w:line="360" w:lineRule="auto"/>
        <w:ind w:left="659" w:right="7263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Военная топография</w:t>
      </w:r>
      <w:r>
        <w:rPr>
          <w:b/>
          <w:spacing w:val="-67"/>
          <w:sz w:val="24"/>
          <w:szCs w:val="24"/>
        </w:rPr>
        <w:t xml:space="preserve"> </w:t>
      </w:r>
      <w:r>
        <w:rPr>
          <w:b/>
          <w:sz w:val="24"/>
          <w:szCs w:val="24"/>
        </w:rPr>
        <w:t>Критерии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оценки:</w:t>
      </w:r>
    </w:p>
    <w:p>
      <w:pPr>
        <w:pStyle w:val="9"/>
        <w:numPr>
          <w:ilvl w:val="0"/>
          <w:numId w:val="5"/>
        </w:numPr>
        <w:tabs>
          <w:tab w:val="left" w:pos="1310"/>
        </w:tabs>
        <w:spacing w:before="0" w:after="0" w:line="357" w:lineRule="auto"/>
        <w:ind w:left="1310" w:right="611" w:hanging="708"/>
        <w:jc w:val="both"/>
        <w:rPr>
          <w:sz w:val="24"/>
          <w:szCs w:val="24"/>
        </w:rPr>
      </w:pPr>
      <w:r>
        <w:rPr>
          <w:sz w:val="24"/>
          <w:szCs w:val="24"/>
        </w:rPr>
        <w:t>вооружение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школьников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необходимыми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практическими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умениями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навыками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самостоятельной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различными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источниками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географической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информации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(карта,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план,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курвиметр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др.);</w:t>
      </w:r>
    </w:p>
    <w:p>
      <w:pPr>
        <w:pStyle w:val="9"/>
        <w:numPr>
          <w:ilvl w:val="0"/>
          <w:numId w:val="5"/>
        </w:numPr>
        <w:tabs>
          <w:tab w:val="left" w:pos="1310"/>
        </w:tabs>
        <w:spacing w:before="0" w:after="0" w:line="342" w:lineRule="exact"/>
        <w:ind w:left="1310" w:right="0" w:hanging="708"/>
        <w:jc w:val="both"/>
        <w:rPr>
          <w:sz w:val="24"/>
          <w:szCs w:val="24"/>
        </w:rPr>
      </w:pPr>
      <w:r>
        <w:rPr>
          <w:sz w:val="24"/>
          <w:szCs w:val="24"/>
        </w:rPr>
        <w:t>местность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 ее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значение;</w:t>
      </w:r>
    </w:p>
    <w:p>
      <w:pPr>
        <w:pStyle w:val="9"/>
        <w:numPr>
          <w:ilvl w:val="0"/>
          <w:numId w:val="5"/>
        </w:numPr>
        <w:tabs>
          <w:tab w:val="left" w:pos="1309"/>
          <w:tab w:val="left" w:pos="1310"/>
        </w:tabs>
        <w:spacing w:before="152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ориентирование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местности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без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карты;</w:t>
      </w:r>
    </w:p>
    <w:p>
      <w:pPr>
        <w:pStyle w:val="9"/>
        <w:numPr>
          <w:ilvl w:val="0"/>
          <w:numId w:val="5"/>
        </w:numPr>
        <w:tabs>
          <w:tab w:val="left" w:pos="1309"/>
          <w:tab w:val="left" w:pos="1310"/>
        </w:tabs>
        <w:spacing w:before="158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топографические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карты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(работа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картой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местности);</w:t>
      </w:r>
    </w:p>
    <w:p>
      <w:pPr>
        <w:pStyle w:val="9"/>
        <w:numPr>
          <w:ilvl w:val="0"/>
          <w:numId w:val="5"/>
        </w:numPr>
        <w:tabs>
          <w:tab w:val="left" w:pos="1309"/>
          <w:tab w:val="left" w:pos="1310"/>
        </w:tabs>
        <w:spacing w:before="161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определение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стороны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горизонта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направлений;</w:t>
      </w:r>
    </w:p>
    <w:p>
      <w:pPr>
        <w:pStyle w:val="9"/>
        <w:numPr>
          <w:ilvl w:val="0"/>
          <w:numId w:val="5"/>
        </w:numPr>
        <w:tabs>
          <w:tab w:val="left" w:pos="1309"/>
          <w:tab w:val="left" w:pos="1310"/>
        </w:tabs>
        <w:spacing w:before="161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определение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масштаба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топографической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карты;</w:t>
      </w:r>
    </w:p>
    <w:p>
      <w:pPr>
        <w:pStyle w:val="9"/>
        <w:numPr>
          <w:ilvl w:val="0"/>
          <w:numId w:val="5"/>
        </w:numPr>
        <w:tabs>
          <w:tab w:val="left" w:pos="1309"/>
          <w:tab w:val="left" w:pos="1310"/>
          <w:tab w:val="left" w:pos="3230"/>
          <w:tab w:val="left" w:pos="4888"/>
          <w:tab w:val="left" w:pos="5960"/>
          <w:tab w:val="left" w:pos="6521"/>
          <w:tab w:val="left" w:pos="8017"/>
          <w:tab w:val="left" w:pos="9661"/>
        </w:tabs>
        <w:spacing w:before="159" w:after="0" w:line="352" w:lineRule="auto"/>
        <w:ind w:left="1310" w:right="613" w:hanging="708"/>
        <w:jc w:val="left"/>
        <w:rPr>
          <w:sz w:val="24"/>
          <w:szCs w:val="24"/>
        </w:rPr>
      </w:pPr>
      <w:r>
        <w:rPr>
          <w:sz w:val="24"/>
          <w:szCs w:val="24"/>
        </w:rPr>
        <w:t>определение</w:t>
      </w:r>
      <w:r>
        <w:rPr>
          <w:sz w:val="24"/>
          <w:szCs w:val="24"/>
        </w:rPr>
        <w:tab/>
      </w:r>
      <w:r>
        <w:rPr>
          <w:sz w:val="24"/>
          <w:szCs w:val="24"/>
        </w:rPr>
        <w:t>координат</w:t>
      </w:r>
      <w:r>
        <w:rPr>
          <w:sz w:val="24"/>
          <w:szCs w:val="24"/>
        </w:rPr>
        <w:tab/>
      </w:r>
      <w:r>
        <w:rPr>
          <w:sz w:val="24"/>
          <w:szCs w:val="24"/>
        </w:rPr>
        <w:t>точек</w:t>
      </w:r>
      <w:r>
        <w:rPr>
          <w:sz w:val="24"/>
          <w:szCs w:val="24"/>
        </w:rPr>
        <w:tab/>
      </w:r>
      <w:r>
        <w:rPr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z w:val="24"/>
          <w:szCs w:val="24"/>
        </w:rPr>
        <w:t>объектов</w:t>
      </w:r>
      <w:r>
        <w:rPr>
          <w:sz w:val="24"/>
          <w:szCs w:val="24"/>
        </w:rPr>
        <w:tab/>
      </w:r>
      <w:r>
        <w:rPr>
          <w:sz w:val="24"/>
          <w:szCs w:val="24"/>
        </w:rPr>
        <w:t>местности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по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топографической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карте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нанесение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карту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координатам;</w:t>
      </w:r>
    </w:p>
    <w:p>
      <w:pPr>
        <w:pStyle w:val="9"/>
        <w:numPr>
          <w:ilvl w:val="0"/>
          <w:numId w:val="5"/>
        </w:numPr>
        <w:tabs>
          <w:tab w:val="left" w:pos="1309"/>
          <w:tab w:val="left" w:pos="1310"/>
        </w:tabs>
        <w:spacing w:before="9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ориентирование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линий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топографической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карте;</w:t>
      </w:r>
    </w:p>
    <w:p>
      <w:pPr>
        <w:pStyle w:val="9"/>
        <w:numPr>
          <w:ilvl w:val="0"/>
          <w:numId w:val="5"/>
        </w:numPr>
        <w:tabs>
          <w:tab w:val="left" w:pos="1309"/>
          <w:tab w:val="left" w:pos="1310"/>
        </w:tabs>
        <w:spacing w:before="161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решение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задач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карте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горизонталями;</w:t>
      </w:r>
    </w:p>
    <w:p>
      <w:pPr>
        <w:pStyle w:val="9"/>
        <w:numPr>
          <w:ilvl w:val="0"/>
          <w:numId w:val="5"/>
        </w:numPr>
        <w:tabs>
          <w:tab w:val="left" w:pos="1309"/>
          <w:tab w:val="left" w:pos="1310"/>
        </w:tabs>
        <w:spacing w:before="159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описание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местности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топографической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карте;</w:t>
      </w:r>
    </w:p>
    <w:p>
      <w:pPr>
        <w:pStyle w:val="9"/>
        <w:numPr>
          <w:ilvl w:val="0"/>
          <w:numId w:val="5"/>
        </w:numPr>
        <w:tabs>
          <w:tab w:val="left" w:pos="1309"/>
          <w:tab w:val="left" w:pos="1310"/>
        </w:tabs>
        <w:spacing w:before="161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ориентирование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топографической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карте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местности;</w:t>
      </w:r>
    </w:p>
    <w:p>
      <w:pPr>
        <w:pStyle w:val="9"/>
        <w:numPr>
          <w:ilvl w:val="0"/>
          <w:numId w:val="5"/>
        </w:numPr>
        <w:tabs>
          <w:tab w:val="left" w:pos="1309"/>
          <w:tab w:val="left" w:pos="1310"/>
        </w:tabs>
        <w:spacing w:before="158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измерение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расстояния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местности;</w:t>
      </w:r>
    </w:p>
    <w:p>
      <w:pPr>
        <w:pStyle w:val="9"/>
        <w:numPr>
          <w:ilvl w:val="0"/>
          <w:numId w:val="5"/>
        </w:numPr>
        <w:tabs>
          <w:tab w:val="left" w:pos="1309"/>
          <w:tab w:val="left" w:pos="1310"/>
        </w:tabs>
        <w:spacing w:before="161" w:after="0" w:line="352" w:lineRule="auto"/>
        <w:ind w:left="1310" w:right="617" w:hanging="708"/>
        <w:jc w:val="left"/>
        <w:rPr>
          <w:sz w:val="24"/>
          <w:szCs w:val="24"/>
        </w:rPr>
      </w:pPr>
      <w:r>
        <w:rPr>
          <w:sz w:val="24"/>
          <w:szCs w:val="24"/>
        </w:rPr>
        <w:t>определение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особенностей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ориентирования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действиях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различных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условиях;</w:t>
      </w:r>
    </w:p>
    <w:p>
      <w:pPr>
        <w:pStyle w:val="9"/>
        <w:numPr>
          <w:ilvl w:val="0"/>
          <w:numId w:val="5"/>
        </w:numPr>
        <w:tabs>
          <w:tab w:val="left" w:pos="1309"/>
          <w:tab w:val="left" w:pos="1310"/>
        </w:tabs>
        <w:spacing w:before="10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движение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азимутам;</w:t>
      </w:r>
    </w:p>
    <w:p>
      <w:pPr>
        <w:pStyle w:val="9"/>
        <w:numPr>
          <w:ilvl w:val="0"/>
          <w:numId w:val="5"/>
        </w:numPr>
        <w:tabs>
          <w:tab w:val="left" w:pos="1309"/>
          <w:tab w:val="left" w:pos="1310"/>
        </w:tabs>
        <w:spacing w:before="158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определения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расстояния по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карте;</w:t>
      </w:r>
    </w:p>
    <w:p>
      <w:pPr>
        <w:pStyle w:val="9"/>
        <w:numPr>
          <w:ilvl w:val="0"/>
          <w:numId w:val="5"/>
        </w:numPr>
        <w:tabs>
          <w:tab w:val="left" w:pos="1309"/>
          <w:tab w:val="left" w:pos="1310"/>
        </w:tabs>
        <w:spacing w:before="161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изучать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рельеф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местности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карте;</w:t>
      </w:r>
    </w:p>
    <w:p>
      <w:pPr>
        <w:pStyle w:val="9"/>
        <w:numPr>
          <w:ilvl w:val="0"/>
          <w:numId w:val="5"/>
        </w:numPr>
        <w:tabs>
          <w:tab w:val="left" w:pos="1309"/>
          <w:tab w:val="left" w:pos="1310"/>
        </w:tabs>
        <w:spacing w:before="73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изучение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местных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предметов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карте;</w:t>
      </w:r>
    </w:p>
    <w:p>
      <w:pPr>
        <w:pStyle w:val="9"/>
        <w:numPr>
          <w:ilvl w:val="0"/>
          <w:numId w:val="5"/>
        </w:numPr>
        <w:tabs>
          <w:tab w:val="left" w:pos="1309"/>
          <w:tab w:val="left" w:pos="1310"/>
        </w:tabs>
        <w:spacing w:before="159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определение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координат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точек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местности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9целей)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карте;</w:t>
      </w:r>
    </w:p>
    <w:p>
      <w:pPr>
        <w:pStyle w:val="9"/>
        <w:numPr>
          <w:ilvl w:val="0"/>
          <w:numId w:val="5"/>
        </w:numPr>
        <w:tabs>
          <w:tab w:val="left" w:pos="1309"/>
          <w:tab w:val="left" w:pos="1310"/>
        </w:tabs>
        <w:spacing w:before="161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подготовка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карте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данных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движения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азимутам;</w:t>
      </w:r>
    </w:p>
    <w:p>
      <w:pPr>
        <w:pStyle w:val="9"/>
        <w:numPr>
          <w:ilvl w:val="0"/>
          <w:numId w:val="5"/>
        </w:numPr>
        <w:tabs>
          <w:tab w:val="left" w:pos="1309"/>
          <w:tab w:val="left" w:pos="1310"/>
        </w:tabs>
        <w:spacing w:before="159" w:after="0" w:line="240" w:lineRule="auto"/>
        <w:ind w:left="1310" w:right="0" w:hanging="708"/>
        <w:jc w:val="left"/>
        <w:rPr>
          <w:sz w:val="24"/>
          <w:szCs w:val="24"/>
        </w:rPr>
      </w:pPr>
      <w:r>
        <w:rPr>
          <w:sz w:val="24"/>
          <w:szCs w:val="24"/>
        </w:rPr>
        <w:t>работа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топографической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картой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местности;</w:t>
      </w:r>
    </w:p>
    <w:p>
      <w:pPr>
        <w:pStyle w:val="2"/>
        <w:spacing w:before="167"/>
        <w:rPr>
          <w:sz w:val="24"/>
          <w:szCs w:val="24"/>
        </w:rPr>
      </w:pPr>
      <w:r>
        <w:rPr>
          <w:sz w:val="24"/>
          <w:szCs w:val="24"/>
        </w:rPr>
        <w:t>Методическое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обеспечение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</w:p>
    <w:p>
      <w:pPr>
        <w:pStyle w:val="4"/>
        <w:spacing w:before="155" w:line="360" w:lineRule="auto"/>
        <w:ind w:left="659" w:right="606" w:firstLine="225"/>
        <w:rPr>
          <w:sz w:val="24"/>
          <w:szCs w:val="24"/>
        </w:rPr>
      </w:pPr>
      <w:r>
        <w:rPr>
          <w:sz w:val="24"/>
          <w:szCs w:val="24"/>
        </w:rPr>
        <w:t>Методический материал разделен на обучающие этапы. Освоив первые два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этапа и сдав необходимый норматив учащиеся инструкторско-обучающего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этапа становится инструкторами для младших курсантов и помощниками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педагога.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Каждый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этап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имеет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свое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содержание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соответствующую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нагрузку,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однако,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такие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мероприятия,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полевые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выходы,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военизированные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игры,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экскурсии.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Волонтерская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деятельность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традиционные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мероприятия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объединения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проводятся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совместно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всеми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курсантами,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что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формирует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преемственность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между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этапами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воспитания.</w:t>
      </w:r>
    </w:p>
    <w:p>
      <w:pPr>
        <w:pStyle w:val="4"/>
        <w:spacing w:before="1" w:line="360" w:lineRule="auto"/>
        <w:ind w:left="659" w:right="603" w:firstLine="225"/>
        <w:rPr>
          <w:sz w:val="24"/>
          <w:szCs w:val="24"/>
        </w:rPr>
      </w:pPr>
      <w:r>
        <w:rPr>
          <w:sz w:val="24"/>
          <w:szCs w:val="24"/>
        </w:rPr>
        <w:t>Занятия для групп первого года обучения проводятся в форме игры, бесед,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видеопутешествий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историю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нашей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армии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т.д.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Используются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такие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методы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обучения,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словесные,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наглядные,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практические,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частично-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поисковый.</w:t>
      </w:r>
    </w:p>
    <w:p>
      <w:pPr>
        <w:pStyle w:val="4"/>
        <w:spacing w:line="360" w:lineRule="auto"/>
        <w:ind w:left="659" w:right="607" w:firstLine="225"/>
        <w:rPr>
          <w:sz w:val="24"/>
          <w:szCs w:val="24"/>
        </w:rPr>
      </w:pPr>
      <w:r>
        <w:rPr>
          <w:sz w:val="24"/>
          <w:szCs w:val="24"/>
        </w:rPr>
        <w:t>В группах обучающего этапа на занятиях больше времени уделяется 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теоретической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части,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так,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основном,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практическим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упражнениям.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Курсанты готовятся к участию в соревнованиях. Кроме этого, на данном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этапе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курсанты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занимаются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поисково-исследовательской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деятельностью,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готовят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реферативные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исследовательские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желанию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(стимулом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является рейтинговая оценка). Данный материал является дидактическим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представляется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курсантам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 занятиях.</w:t>
      </w:r>
    </w:p>
    <w:p>
      <w:pPr>
        <w:pStyle w:val="4"/>
        <w:spacing w:before="2" w:line="360" w:lineRule="auto"/>
        <w:ind w:left="659" w:right="608" w:firstLine="225"/>
        <w:rPr>
          <w:sz w:val="24"/>
          <w:szCs w:val="24"/>
        </w:rPr>
      </w:pPr>
      <w:r>
        <w:rPr>
          <w:sz w:val="24"/>
          <w:szCs w:val="24"/>
        </w:rPr>
        <w:t>Учащиеся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инструкторско-обучающего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этапа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становятся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инструкторами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младших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курсантов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командным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ядром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подготовке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участии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соревнованиях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уровня.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Занятия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направлены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отработку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ЗУН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дальнейшее формирование УДД. На этом этапе курсанты больше внимания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уделяют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теоретической,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так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практической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части.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Активно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используют</w:t>
      </w:r>
    </w:p>
    <w:p>
      <w:pPr>
        <w:pStyle w:val="4"/>
        <w:spacing w:before="74"/>
        <w:ind w:left="659"/>
        <w:rPr>
          <w:sz w:val="24"/>
          <w:szCs w:val="24"/>
        </w:rPr>
      </w:pPr>
      <w:r>
        <w:rPr>
          <w:sz w:val="24"/>
          <w:szCs w:val="24"/>
        </w:rPr>
        <w:t>ИКТ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подготовке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занятиям,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занимаются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проектной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деятельностью.</w:t>
      </w:r>
    </w:p>
    <w:p>
      <w:pPr>
        <w:pStyle w:val="4"/>
        <w:spacing w:before="161" w:line="360" w:lineRule="auto"/>
        <w:ind w:left="659" w:right="610" w:firstLine="225"/>
        <w:rPr>
          <w:sz w:val="24"/>
          <w:szCs w:val="24"/>
        </w:rPr>
      </w:pPr>
      <w:r>
        <w:rPr>
          <w:sz w:val="24"/>
          <w:szCs w:val="24"/>
        </w:rPr>
        <w:t>Учебный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процесс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оснащен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дидактическим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материалом: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плакатами по медицинской, тактической, огневой подготовке, средствам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приемам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пожаротушения,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приемам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личной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защиты,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инфекционным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заболеваниям,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ядерному,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химическому,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бактериологическому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оружию,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плакаты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«ордена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медали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России»,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требования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безопасности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стрельбе</w:t>
      </w:r>
      <w:r>
        <w:rPr>
          <w:spacing w:val="-68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стрелкового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оружия.</w:t>
      </w:r>
    </w:p>
    <w:p>
      <w:pPr>
        <w:pStyle w:val="4"/>
        <w:spacing w:line="360" w:lineRule="auto"/>
        <w:ind w:left="659" w:right="604" w:firstLine="225"/>
        <w:rPr>
          <w:sz w:val="24"/>
          <w:szCs w:val="24"/>
        </w:rPr>
      </w:pPr>
      <w:r>
        <w:rPr>
          <w:sz w:val="24"/>
          <w:szCs w:val="24"/>
        </w:rPr>
        <w:t>Кроме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того,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наличии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имеются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винтовки.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АК,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костюм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ОЗК,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магазины с патронами к учебным автоматам АК-74, лопата малая пехотная,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туристическое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снаряжение,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сумка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санинструктора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укомплектованная,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дидактический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материал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военной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топографии.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Полевая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z w:val="24"/>
          <w:szCs w:val="24"/>
          <w:lang w:val="ru-RU"/>
        </w:rPr>
        <w:t xml:space="preserve"> 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учащегося,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парадная форма.</w:t>
      </w:r>
    </w:p>
    <w:p>
      <w:pPr>
        <w:pStyle w:val="4"/>
        <w:spacing w:before="6"/>
        <w:ind w:left="0"/>
        <w:jc w:val="left"/>
        <w:rPr>
          <w:sz w:val="24"/>
          <w:szCs w:val="24"/>
        </w:rPr>
      </w:pPr>
    </w:p>
    <w:p>
      <w:pPr>
        <w:pStyle w:val="2"/>
        <w:rPr>
          <w:sz w:val="24"/>
          <w:szCs w:val="24"/>
        </w:rPr>
      </w:pPr>
      <w:r>
        <w:rPr>
          <w:sz w:val="24"/>
          <w:szCs w:val="24"/>
        </w:rPr>
        <w:t>Литература</w:t>
      </w:r>
    </w:p>
    <w:p>
      <w:pPr>
        <w:pStyle w:val="9"/>
        <w:numPr>
          <w:ilvl w:val="0"/>
          <w:numId w:val="15"/>
        </w:numPr>
        <w:tabs>
          <w:tab w:val="left" w:pos="1310"/>
        </w:tabs>
        <w:spacing w:before="156" w:after="0" w:line="240" w:lineRule="auto"/>
        <w:ind w:left="1310" w:right="0" w:hanging="708"/>
        <w:jc w:val="both"/>
        <w:rPr>
          <w:sz w:val="24"/>
          <w:szCs w:val="24"/>
        </w:rPr>
      </w:pPr>
      <w:r>
        <w:rPr>
          <w:sz w:val="24"/>
          <w:szCs w:val="24"/>
        </w:rPr>
        <w:t>Закон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РФ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«Об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образовании»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(№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273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ФЗ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29.12.2012);</w:t>
      </w:r>
    </w:p>
    <w:p>
      <w:pPr>
        <w:pStyle w:val="9"/>
        <w:numPr>
          <w:ilvl w:val="0"/>
          <w:numId w:val="15"/>
        </w:numPr>
        <w:tabs>
          <w:tab w:val="left" w:pos="1310"/>
        </w:tabs>
        <w:spacing w:before="160" w:after="0" w:line="360" w:lineRule="auto"/>
        <w:ind w:left="602" w:right="618" w:firstLine="0"/>
        <w:jc w:val="both"/>
        <w:rPr>
          <w:sz w:val="24"/>
          <w:szCs w:val="24"/>
        </w:rPr>
      </w:pPr>
      <w:r>
        <w:rPr>
          <w:sz w:val="24"/>
          <w:szCs w:val="24"/>
        </w:rPr>
        <w:t>Концепция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развития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дополнительного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детей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(утв.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распоряжением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Правительства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РФ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04.09.2014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1726-р);</w:t>
      </w:r>
    </w:p>
    <w:p>
      <w:pPr>
        <w:pStyle w:val="9"/>
        <w:numPr>
          <w:ilvl w:val="0"/>
          <w:numId w:val="15"/>
        </w:numPr>
        <w:tabs>
          <w:tab w:val="left" w:pos="1310"/>
        </w:tabs>
        <w:spacing w:before="1" w:after="0" w:line="360" w:lineRule="auto"/>
        <w:ind w:left="602" w:right="61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Приказ Минобрнауки РФ от 29.08.2013 г. № 1008 «Об утверждении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порядка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организации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осуществления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дополнительным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общеобразовательным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программам»;</w:t>
      </w:r>
    </w:p>
    <w:p>
      <w:pPr>
        <w:pStyle w:val="9"/>
        <w:numPr>
          <w:ilvl w:val="0"/>
          <w:numId w:val="15"/>
        </w:numPr>
        <w:tabs>
          <w:tab w:val="left" w:pos="1310"/>
        </w:tabs>
        <w:spacing w:before="0" w:after="0" w:line="360" w:lineRule="auto"/>
        <w:ind w:left="602" w:right="609" w:firstLine="0"/>
        <w:jc w:val="both"/>
        <w:rPr>
          <w:sz w:val="24"/>
          <w:szCs w:val="24"/>
        </w:rPr>
      </w:pPr>
      <w:r>
        <w:rPr>
          <w:sz w:val="24"/>
          <w:szCs w:val="24"/>
        </w:rPr>
        <w:t>Письмо Минобрнауки РФ от 14.12.2015 г. № 09-3564 «О внеурочной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реализации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дополнительных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общеобразовательных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программ»;</w:t>
      </w:r>
    </w:p>
    <w:p>
      <w:pPr>
        <w:pStyle w:val="9"/>
        <w:numPr>
          <w:ilvl w:val="0"/>
          <w:numId w:val="15"/>
        </w:numPr>
        <w:tabs>
          <w:tab w:val="left" w:pos="1310"/>
        </w:tabs>
        <w:spacing w:before="0" w:after="0" w:line="360" w:lineRule="auto"/>
        <w:ind w:left="602" w:right="609" w:firstLine="0"/>
        <w:jc w:val="both"/>
        <w:rPr>
          <w:sz w:val="24"/>
          <w:szCs w:val="24"/>
        </w:rPr>
      </w:pPr>
      <w:r>
        <w:rPr>
          <w:sz w:val="24"/>
          <w:szCs w:val="24"/>
        </w:rPr>
        <w:t>Письмо Минобрнауки РФ от 18.11.2015 г. № 09-3242 «О направлении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информации»;</w:t>
      </w:r>
    </w:p>
    <w:p>
      <w:pPr>
        <w:pStyle w:val="9"/>
        <w:numPr>
          <w:ilvl w:val="0"/>
          <w:numId w:val="15"/>
        </w:numPr>
        <w:tabs>
          <w:tab w:val="left" w:pos="1310"/>
        </w:tabs>
        <w:spacing w:before="0" w:after="0" w:line="360" w:lineRule="auto"/>
        <w:ind w:left="602" w:right="603" w:firstLine="0"/>
        <w:jc w:val="both"/>
        <w:rPr>
          <w:sz w:val="24"/>
          <w:szCs w:val="24"/>
        </w:rPr>
      </w:pPr>
      <w:r>
        <w:rPr>
          <w:sz w:val="24"/>
          <w:szCs w:val="24"/>
        </w:rPr>
        <w:t>Постановление Главного государственного санитарного врача РФ от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02.07.2014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41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«Об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утверждении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СанПиН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2.4.4.3172-14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«санитарно-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эпидемиологические требования к устройству, содержанию и организации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режима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работы образовательных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организаций ДО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детей»;</w:t>
      </w:r>
    </w:p>
    <w:p>
      <w:pPr>
        <w:pStyle w:val="9"/>
        <w:numPr>
          <w:ilvl w:val="0"/>
          <w:numId w:val="15"/>
        </w:numPr>
        <w:tabs>
          <w:tab w:val="left" w:pos="1310"/>
        </w:tabs>
        <w:spacing w:before="74" w:after="0" w:line="360" w:lineRule="auto"/>
        <w:ind w:left="602" w:right="613" w:firstLine="0"/>
        <w:jc w:val="both"/>
        <w:rPr>
          <w:sz w:val="24"/>
          <w:szCs w:val="24"/>
        </w:rPr>
      </w:pPr>
      <w:r>
        <w:rPr>
          <w:sz w:val="24"/>
          <w:szCs w:val="24"/>
        </w:rPr>
        <w:t>Конвенция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ребенка: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принята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генеральной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Ассамблеей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Организации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Объединенных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Наций.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ноября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2989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г.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ЮНИСЕФ,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1999;</w:t>
      </w:r>
    </w:p>
    <w:p>
      <w:pPr>
        <w:pStyle w:val="9"/>
        <w:numPr>
          <w:ilvl w:val="0"/>
          <w:numId w:val="15"/>
        </w:numPr>
        <w:tabs>
          <w:tab w:val="left" w:pos="1310"/>
        </w:tabs>
        <w:spacing w:before="0" w:after="0" w:line="360" w:lineRule="auto"/>
        <w:ind w:left="602" w:right="606" w:firstLine="0"/>
        <w:jc w:val="both"/>
        <w:rPr>
          <w:sz w:val="24"/>
          <w:szCs w:val="24"/>
        </w:rPr>
      </w:pPr>
      <w:r>
        <w:rPr>
          <w:sz w:val="24"/>
          <w:szCs w:val="24"/>
        </w:rPr>
        <w:t>Государственная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«Патриотическое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воспитание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граждан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Российской Федерации на 2016-2020 годы» постановление Правительства РФ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декабря 2015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№ 1493;</w:t>
      </w:r>
    </w:p>
    <w:p>
      <w:pPr>
        <w:pStyle w:val="9"/>
        <w:numPr>
          <w:ilvl w:val="0"/>
          <w:numId w:val="15"/>
        </w:numPr>
        <w:tabs>
          <w:tab w:val="left" w:pos="1310"/>
        </w:tabs>
        <w:spacing w:before="0" w:after="0" w:line="360" w:lineRule="auto"/>
        <w:ind w:left="602" w:right="613" w:firstLine="0"/>
        <w:jc w:val="both"/>
        <w:rPr>
          <w:sz w:val="24"/>
          <w:szCs w:val="24"/>
        </w:rPr>
      </w:pPr>
      <w:r>
        <w:rPr>
          <w:sz w:val="24"/>
          <w:szCs w:val="24"/>
        </w:rPr>
        <w:t>Евладова Е.Б.,Логинова Л.Г. Как разработать программу внеурочной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деятельности и дополнительного образования.Методическок пособие ФГОС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15г..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Москва: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Высшая школа,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2015.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259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c.</w:t>
      </w:r>
    </w:p>
    <w:p>
      <w:pPr>
        <w:pStyle w:val="9"/>
        <w:numPr>
          <w:ilvl w:val="0"/>
          <w:numId w:val="15"/>
        </w:numPr>
        <w:tabs>
          <w:tab w:val="left" w:pos="1310"/>
        </w:tabs>
        <w:spacing w:before="0" w:after="0" w:line="362" w:lineRule="auto"/>
        <w:ind w:left="602" w:right="611" w:firstLine="0"/>
        <w:jc w:val="both"/>
        <w:rPr>
          <w:sz w:val="24"/>
          <w:szCs w:val="24"/>
        </w:rPr>
      </w:pPr>
      <w:r>
        <w:rPr>
          <w:sz w:val="24"/>
          <w:szCs w:val="24"/>
        </w:rPr>
        <w:t>Евладова, Е. Б. Дополнительное образование детей / Е.Б. Евладова, Л.Г.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Логинова,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Н.Н.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Михайлова. -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М.: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Владос,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2015. -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352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c.</w:t>
      </w:r>
    </w:p>
    <w:p>
      <w:pPr>
        <w:pStyle w:val="9"/>
        <w:numPr>
          <w:ilvl w:val="0"/>
          <w:numId w:val="15"/>
        </w:numPr>
        <w:tabs>
          <w:tab w:val="left" w:pos="1310"/>
        </w:tabs>
        <w:spacing w:before="0" w:after="0" w:line="317" w:lineRule="exact"/>
        <w:ind w:left="1310" w:right="0" w:hanging="708"/>
        <w:jc w:val="both"/>
        <w:rPr>
          <w:sz w:val="24"/>
          <w:szCs w:val="24"/>
        </w:rPr>
      </w:pPr>
      <w:r>
        <w:rPr>
          <w:sz w:val="24"/>
          <w:szCs w:val="24"/>
        </w:rPr>
        <w:t>Золотарева, А.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Дополнительное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образование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детей /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А.В.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Золотарева.</w:t>
      </w:r>
    </w:p>
    <w:p>
      <w:pPr>
        <w:pStyle w:val="9"/>
        <w:numPr>
          <w:ilvl w:val="0"/>
          <w:numId w:val="12"/>
        </w:numPr>
        <w:tabs>
          <w:tab w:val="left" w:pos="766"/>
        </w:tabs>
        <w:spacing w:before="159" w:after="0" w:line="240" w:lineRule="auto"/>
        <w:ind w:left="765" w:right="0" w:hanging="164"/>
        <w:jc w:val="both"/>
        <w:rPr>
          <w:sz w:val="24"/>
          <w:szCs w:val="24"/>
        </w:rPr>
      </w:pPr>
      <w:r>
        <w:rPr>
          <w:sz w:val="24"/>
          <w:szCs w:val="24"/>
        </w:rPr>
        <w:t>М.: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Академия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развития,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2016. -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304 c.</w:t>
      </w:r>
    </w:p>
    <w:p>
      <w:pPr>
        <w:pStyle w:val="9"/>
        <w:numPr>
          <w:ilvl w:val="0"/>
          <w:numId w:val="15"/>
        </w:numPr>
        <w:tabs>
          <w:tab w:val="left" w:pos="1310"/>
        </w:tabs>
        <w:spacing w:before="160" w:after="0" w:line="240" w:lineRule="auto"/>
        <w:ind w:left="1310" w:right="0" w:hanging="708"/>
        <w:jc w:val="both"/>
        <w:rPr>
          <w:sz w:val="24"/>
          <w:szCs w:val="24"/>
        </w:rPr>
      </w:pPr>
      <w:r>
        <w:rPr>
          <w:sz w:val="24"/>
          <w:szCs w:val="24"/>
        </w:rPr>
        <w:t>Моргун,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Д.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В.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Дополнительное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образование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детей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вопросах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ответах</w:t>
      </w:r>
    </w:p>
    <w:p>
      <w:pPr>
        <w:pStyle w:val="4"/>
        <w:spacing w:before="163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Д.В.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Моргун,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Л.М.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Орлова. -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М.: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ЭкоПресс,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2016.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140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c.</w:t>
      </w:r>
    </w:p>
    <w:p>
      <w:pPr>
        <w:pStyle w:val="9"/>
        <w:numPr>
          <w:ilvl w:val="0"/>
          <w:numId w:val="15"/>
        </w:numPr>
        <w:tabs>
          <w:tab w:val="left" w:pos="1310"/>
        </w:tabs>
        <w:spacing w:before="161" w:after="0" w:line="360" w:lineRule="auto"/>
        <w:ind w:left="602" w:right="611" w:firstLine="0"/>
        <w:jc w:val="both"/>
        <w:rPr>
          <w:sz w:val="24"/>
          <w:szCs w:val="24"/>
        </w:rPr>
      </w:pPr>
      <w:r>
        <w:rPr>
          <w:sz w:val="24"/>
          <w:szCs w:val="24"/>
        </w:rPr>
        <w:t>Методические рекомендации по проектированию учебного занятия 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системе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дополнительного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Составители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С.Я.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Трусова,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О.А.Конугурова.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Екатеринбург: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ГДТДиМ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«Одаренность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технологии»,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2015,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23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с.</w:t>
      </w:r>
    </w:p>
    <w:p>
      <w:pPr>
        <w:pStyle w:val="9"/>
        <w:numPr>
          <w:ilvl w:val="0"/>
          <w:numId w:val="15"/>
        </w:numPr>
        <w:tabs>
          <w:tab w:val="left" w:pos="1310"/>
        </w:tabs>
        <w:spacing w:before="0" w:after="0" w:line="360" w:lineRule="auto"/>
        <w:ind w:left="602" w:right="613" w:firstLine="0"/>
        <w:jc w:val="both"/>
        <w:rPr>
          <w:sz w:val="24"/>
          <w:szCs w:val="24"/>
        </w:rPr>
      </w:pPr>
      <w:r>
        <w:rPr>
          <w:sz w:val="24"/>
          <w:szCs w:val="24"/>
        </w:rPr>
        <w:t>Устав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Муниципального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казенного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учреждения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дополнительного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образования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«ЦДОД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Искитимского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района»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Новосибирской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области,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постановление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главы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Искитимского района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12.05.2015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1000.</w:t>
      </w:r>
    </w:p>
    <w:bookmarkEnd w:id="0"/>
    <w:sectPr>
      <w:pgSz w:w="11910" w:h="16840"/>
      <w:pgMar w:top="1580" w:right="240" w:bottom="1160" w:left="1100" w:header="0" w:footer="978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ind w:left="0"/>
      <w:jc w:val="left"/>
      <w:rPr>
        <w:sz w:val="20"/>
      </w:rPr>
    </w:pPr>
    <w:r>
      <w:pict>
        <v:shape id="_x0000_s2049" o:spid="_x0000_s2049" o:spt="202" type="#_x0000_t202" style="position:absolute;left:0pt;margin-left:309.85pt;margin-top:778pt;height:15.3pt;width:18pt;mso-position-horizontal-relative:page;mso-position-vertical-relative:page;z-index:-1657753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10"/>
                  <w:ind w:left="60" w:right="0" w:firstLine="0"/>
                  <w:jc w:val="left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39341B"/>
    <w:multiLevelType w:val="multilevel"/>
    <w:tmpl w:val="9239341B"/>
    <w:lvl w:ilvl="0" w:tentative="0">
      <w:start w:val="1"/>
      <w:numFmt w:val="decimal"/>
      <w:lvlText w:val="%1."/>
      <w:lvlJc w:val="left"/>
      <w:pPr>
        <w:ind w:left="1168" w:hanging="567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100" w:hanging="56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041" w:hanging="56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981" w:hanging="56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922" w:hanging="56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63" w:hanging="56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03" w:hanging="56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44" w:hanging="56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85" w:hanging="567"/>
      </w:pPr>
      <w:rPr>
        <w:rFonts w:hint="default"/>
        <w:lang w:val="ru-RU" w:eastAsia="en-US" w:bidi="ar-SA"/>
      </w:rPr>
    </w:lvl>
  </w:abstractNum>
  <w:abstractNum w:abstractNumId="1">
    <w:nsid w:val="B5E306ED"/>
    <w:multiLevelType w:val="multilevel"/>
    <w:tmpl w:val="B5E306ED"/>
    <w:lvl w:ilvl="0" w:tentative="0">
      <w:start w:val="0"/>
      <w:numFmt w:val="bullet"/>
      <w:lvlText w:val=""/>
      <w:lvlJc w:val="left"/>
      <w:pPr>
        <w:ind w:left="1168" w:hanging="567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"/>
      <w:lvlJc w:val="left"/>
      <w:pPr>
        <w:ind w:left="1454" w:hanging="372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71" w:hanging="37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83" w:hanging="37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95" w:hanging="37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07" w:hanging="37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519" w:hanging="37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30" w:hanging="37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542" w:hanging="372"/>
      </w:pPr>
      <w:rPr>
        <w:rFonts w:hint="default"/>
        <w:lang w:val="ru-RU" w:eastAsia="en-US" w:bidi="ar-SA"/>
      </w:rPr>
    </w:lvl>
  </w:abstractNum>
  <w:abstractNum w:abstractNumId="2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1310" w:hanging="567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1379" w:hanging="360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00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21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42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62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83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04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524" w:hanging="360"/>
      </w:pPr>
      <w:rPr>
        <w:rFonts w:hint="default"/>
        <w:lang w:val="ru-RU" w:eastAsia="en-US" w:bidi="ar-SA"/>
      </w:rPr>
    </w:lvl>
  </w:abstractNum>
  <w:abstractNum w:abstractNumId="3">
    <w:nsid w:val="C8879AEF"/>
    <w:multiLevelType w:val="multilevel"/>
    <w:tmpl w:val="C8879AEF"/>
    <w:lvl w:ilvl="0" w:tentative="0">
      <w:start w:val="1"/>
      <w:numFmt w:val="decimal"/>
      <w:lvlText w:val="%1."/>
      <w:lvlJc w:val="left"/>
      <w:pPr>
        <w:ind w:left="1310" w:hanging="65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244" w:hanging="65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169" w:hanging="65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093" w:hanging="65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018" w:hanging="65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943" w:hanging="65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67" w:hanging="65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92" w:hanging="65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17" w:hanging="651"/>
      </w:pPr>
      <w:rPr>
        <w:rFonts w:hint="default"/>
        <w:lang w:val="ru-RU" w:eastAsia="en-US" w:bidi="ar-SA"/>
      </w:rPr>
    </w:lvl>
  </w:abstractNum>
  <w:abstractNum w:abstractNumId="4">
    <w:nsid w:val="CF092B84"/>
    <w:multiLevelType w:val="multilevel"/>
    <w:tmpl w:val="CF092B84"/>
    <w:lvl w:ilvl="0" w:tentative="0">
      <w:start w:val="0"/>
      <w:numFmt w:val="bullet"/>
      <w:lvlText w:val=""/>
      <w:lvlJc w:val="left"/>
      <w:pPr>
        <w:ind w:left="1322" w:hanging="360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244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169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093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018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943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67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92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17" w:hanging="360"/>
      </w:pPr>
      <w:rPr>
        <w:rFonts w:hint="default"/>
        <w:lang w:val="ru-RU" w:eastAsia="en-US" w:bidi="ar-SA"/>
      </w:rPr>
    </w:lvl>
  </w:abstractNum>
  <w:abstractNum w:abstractNumId="5">
    <w:nsid w:val="F4B5D9F5"/>
    <w:multiLevelType w:val="multilevel"/>
    <w:tmpl w:val="F4B5D9F5"/>
    <w:lvl w:ilvl="0" w:tentative="0">
      <w:start w:val="1"/>
      <w:numFmt w:val="decimal"/>
      <w:lvlText w:val="%1."/>
      <w:lvlJc w:val="left"/>
      <w:pPr>
        <w:ind w:left="1310" w:hanging="708"/>
        <w:jc w:val="left"/>
      </w:pPr>
      <w:rPr>
        <w:rFonts w:hint="default"/>
        <w:spacing w:val="0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244" w:hanging="70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169" w:hanging="70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093" w:hanging="70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018" w:hanging="70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943" w:hanging="70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67" w:hanging="70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92" w:hanging="70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17" w:hanging="708"/>
      </w:pPr>
      <w:rPr>
        <w:rFonts w:hint="default"/>
        <w:lang w:val="ru-RU" w:eastAsia="en-US" w:bidi="ar-SA"/>
      </w:rPr>
    </w:lvl>
  </w:abstractNum>
  <w:abstractNum w:abstractNumId="6">
    <w:nsid w:val="0053208E"/>
    <w:multiLevelType w:val="multilevel"/>
    <w:tmpl w:val="0053208E"/>
    <w:lvl w:ilvl="0" w:tentative="0">
      <w:start w:val="0"/>
      <w:numFmt w:val="bullet"/>
      <w:lvlText w:val=""/>
      <w:lvlJc w:val="left"/>
      <w:pPr>
        <w:ind w:left="2162" w:hanging="360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3000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841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681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522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363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203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044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85" w:hanging="360"/>
      </w:pPr>
      <w:rPr>
        <w:rFonts w:hint="default"/>
        <w:lang w:val="ru-RU" w:eastAsia="en-US" w:bidi="ar-SA"/>
      </w:rPr>
    </w:lvl>
  </w:abstractNum>
  <w:abstractNum w:abstractNumId="7">
    <w:nsid w:val="0248C179"/>
    <w:multiLevelType w:val="multilevel"/>
    <w:tmpl w:val="0248C179"/>
    <w:lvl w:ilvl="0" w:tentative="0">
      <w:start w:val="1"/>
      <w:numFmt w:val="decimal"/>
      <w:lvlText w:val="%1."/>
      <w:lvlJc w:val="left"/>
      <w:pPr>
        <w:ind w:left="1310" w:hanging="708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244" w:hanging="70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169" w:hanging="70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093" w:hanging="70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018" w:hanging="70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943" w:hanging="70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67" w:hanging="70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92" w:hanging="70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17" w:hanging="708"/>
      </w:pPr>
      <w:rPr>
        <w:rFonts w:hint="default"/>
        <w:lang w:val="ru-RU" w:eastAsia="en-US" w:bidi="ar-SA"/>
      </w:rPr>
    </w:lvl>
  </w:abstractNum>
  <w:abstractNum w:abstractNumId="8">
    <w:nsid w:val="03D62ECE"/>
    <w:multiLevelType w:val="multilevel"/>
    <w:tmpl w:val="03D62ECE"/>
    <w:lvl w:ilvl="0" w:tentative="0">
      <w:start w:val="1"/>
      <w:numFmt w:val="decimal"/>
      <w:lvlText w:val="%1."/>
      <w:lvlJc w:val="left"/>
      <w:pPr>
        <w:ind w:left="1310" w:hanging="708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244" w:hanging="70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169" w:hanging="70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093" w:hanging="70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018" w:hanging="70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943" w:hanging="70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67" w:hanging="70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92" w:hanging="70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17" w:hanging="708"/>
      </w:pPr>
      <w:rPr>
        <w:rFonts w:hint="default"/>
        <w:lang w:val="ru-RU" w:eastAsia="en-US" w:bidi="ar-SA"/>
      </w:rPr>
    </w:lvl>
  </w:abstractNum>
  <w:abstractNum w:abstractNumId="9">
    <w:nsid w:val="25B654F3"/>
    <w:multiLevelType w:val="multilevel"/>
    <w:tmpl w:val="25B654F3"/>
    <w:lvl w:ilvl="0" w:tentative="0">
      <w:start w:val="1"/>
      <w:numFmt w:val="decimal"/>
      <w:lvlText w:val="%1."/>
      <w:lvlJc w:val="left"/>
      <w:pPr>
        <w:ind w:left="1310" w:hanging="708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1322" w:hanging="360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169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093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018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943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67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92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17" w:hanging="360"/>
      </w:pPr>
      <w:rPr>
        <w:rFonts w:hint="default"/>
        <w:lang w:val="ru-RU" w:eastAsia="en-US" w:bidi="ar-SA"/>
      </w:rPr>
    </w:lvl>
  </w:abstractNum>
  <w:abstractNum w:abstractNumId="10">
    <w:nsid w:val="2A8F537B"/>
    <w:multiLevelType w:val="multilevel"/>
    <w:tmpl w:val="2A8F537B"/>
    <w:lvl w:ilvl="0" w:tentative="0">
      <w:start w:val="1"/>
      <w:numFmt w:val="decimal"/>
      <w:lvlText w:val="%1."/>
      <w:lvlJc w:val="left"/>
      <w:pPr>
        <w:ind w:left="1310" w:hanging="65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244" w:hanging="65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169" w:hanging="65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093" w:hanging="65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018" w:hanging="65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943" w:hanging="65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67" w:hanging="65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92" w:hanging="65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17" w:hanging="651"/>
      </w:pPr>
      <w:rPr>
        <w:rFonts w:hint="default"/>
        <w:lang w:val="ru-RU" w:eastAsia="en-US" w:bidi="ar-SA"/>
      </w:rPr>
    </w:lvl>
  </w:abstractNum>
  <w:abstractNum w:abstractNumId="11">
    <w:nsid w:val="4D4DC07F"/>
    <w:multiLevelType w:val="multilevel"/>
    <w:tmpl w:val="4D4DC07F"/>
    <w:lvl w:ilvl="0" w:tentative="0">
      <w:start w:val="1"/>
      <w:numFmt w:val="decimal"/>
      <w:lvlText w:val="%1."/>
      <w:lvlJc w:val="left"/>
      <w:pPr>
        <w:ind w:left="659" w:hanging="65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650" w:hanging="65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41" w:hanging="65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31" w:hanging="65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22" w:hanging="65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13" w:hanging="65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03" w:hanging="65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94" w:hanging="65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585" w:hanging="651"/>
      </w:pPr>
      <w:rPr>
        <w:rFonts w:hint="default"/>
        <w:lang w:val="ru-RU" w:eastAsia="en-US" w:bidi="ar-SA"/>
      </w:rPr>
    </w:lvl>
  </w:abstractNum>
  <w:abstractNum w:abstractNumId="12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1310" w:hanging="567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244" w:hanging="56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169" w:hanging="56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093" w:hanging="56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018" w:hanging="56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943" w:hanging="56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67" w:hanging="56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92" w:hanging="56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17" w:hanging="567"/>
      </w:pPr>
      <w:rPr>
        <w:rFonts w:hint="default"/>
        <w:lang w:val="ru-RU" w:eastAsia="en-US" w:bidi="ar-SA"/>
      </w:rPr>
    </w:lvl>
  </w:abstractNum>
  <w:abstractNum w:abstractNumId="13">
    <w:nsid w:val="5A241D34"/>
    <w:multiLevelType w:val="multilevel"/>
    <w:tmpl w:val="5A241D34"/>
    <w:lvl w:ilvl="0" w:tentative="0">
      <w:start w:val="0"/>
      <w:numFmt w:val="bullet"/>
      <w:lvlText w:val="-"/>
      <w:lvlJc w:val="left"/>
      <w:pPr>
        <w:ind w:left="659" w:hanging="164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650" w:hanging="16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41" w:hanging="16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31" w:hanging="16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22" w:hanging="16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13" w:hanging="16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03" w:hanging="16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94" w:hanging="16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585" w:hanging="164"/>
      </w:pPr>
      <w:rPr>
        <w:rFonts w:hint="default"/>
        <w:lang w:val="ru-RU" w:eastAsia="en-US" w:bidi="ar-SA"/>
      </w:rPr>
    </w:lvl>
  </w:abstractNum>
  <w:abstractNum w:abstractNumId="14">
    <w:nsid w:val="72183CF9"/>
    <w:multiLevelType w:val="multilevel"/>
    <w:tmpl w:val="72183CF9"/>
    <w:lvl w:ilvl="0" w:tentative="0">
      <w:start w:val="1"/>
      <w:numFmt w:val="decimal"/>
      <w:lvlText w:val="%1."/>
      <w:lvlJc w:val="left"/>
      <w:pPr>
        <w:ind w:left="1310" w:hanging="708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244" w:hanging="70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169" w:hanging="70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093" w:hanging="70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018" w:hanging="70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943" w:hanging="70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67" w:hanging="70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92" w:hanging="70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17" w:hanging="708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4"/>
  </w:num>
  <w:num w:numId="3">
    <w:abstractNumId w:val="12"/>
  </w:num>
  <w:num w:numId="4">
    <w:abstractNumId w:val="2"/>
  </w:num>
  <w:num w:numId="5">
    <w:abstractNumId w:val="1"/>
  </w:num>
  <w:num w:numId="6">
    <w:abstractNumId w:val="8"/>
  </w:num>
  <w:num w:numId="7">
    <w:abstractNumId w:val="9"/>
  </w:num>
  <w:num w:numId="8">
    <w:abstractNumId w:val="14"/>
  </w:num>
  <w:num w:numId="9">
    <w:abstractNumId w:val="7"/>
  </w:num>
  <w:num w:numId="10">
    <w:abstractNumId w:val="0"/>
  </w:num>
  <w:num w:numId="11">
    <w:abstractNumId w:val="10"/>
  </w:num>
  <w:num w:numId="12">
    <w:abstractNumId w:val="13"/>
  </w:num>
  <w:num w:numId="13">
    <w:abstractNumId w:val="3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compatSetting w:name="compatibilityMode" w:uri="http://schemas.microsoft.com/office/word" w:val="14"/>
  </w:compat>
  <w:rsids>
    <w:rsidRoot w:val="00000000"/>
    <w:rsid w:val="27E77568"/>
    <w:rsid w:val="4E3621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1"/>
    <w:pPr>
      <w:ind w:left="659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paragraph" w:styleId="3">
    <w:name w:val="heading 2"/>
    <w:basedOn w:val="1"/>
    <w:next w:val="1"/>
    <w:qFormat/>
    <w:uiPriority w:val="1"/>
    <w:pPr>
      <w:spacing w:before="127"/>
      <w:ind w:left="1310"/>
      <w:jc w:val="both"/>
      <w:outlineLvl w:val="2"/>
    </w:pPr>
    <w:rPr>
      <w:rFonts w:ascii="Times New Roman" w:hAnsi="Times New Roman" w:eastAsia="Times New Roman" w:cs="Times New Roman"/>
      <w:b/>
      <w:bCs/>
      <w:i/>
      <w:iCs/>
      <w:sz w:val="28"/>
      <w:szCs w:val="28"/>
      <w:lang w:val="ru-RU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602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5">
    <w:name w:val="Title"/>
    <w:basedOn w:val="1"/>
    <w:qFormat/>
    <w:uiPriority w:val="1"/>
    <w:pPr>
      <w:ind w:left="1927" w:right="1936"/>
      <w:jc w:val="center"/>
    </w:pPr>
    <w:rPr>
      <w:rFonts w:ascii="Times New Roman" w:hAnsi="Times New Roman" w:eastAsia="Times New Roman" w:cs="Times New Roman"/>
      <w:b/>
      <w:bCs/>
      <w:sz w:val="36"/>
      <w:szCs w:val="36"/>
      <w:lang w:val="ru-RU" w:eastAsia="en-US" w:bidi="ar-SA"/>
    </w:rPr>
  </w:style>
  <w:style w:type="table" w:customStyle="1" w:styleId="8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1310" w:hanging="567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10">
    <w:name w:val="Table Paragraph"/>
    <w:basedOn w:val="1"/>
    <w:qFormat/>
    <w:uiPriority w:val="1"/>
    <w:pPr>
      <w:spacing w:line="315" w:lineRule="exact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ScaleCrop>false</ScaleCrop>
  <LinksUpToDate>false</LinksUpToDate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2021-02-07T11:26:00Z</dcterms:created>
  <dc:creator>Пилипенко</dc:creator>
  <cp:lastModifiedBy>Татьяна</cp:lastModifiedBy>
  <dcterms:modified xsi:type="dcterms:W3CDTF">2021-04-05T05:26:23Z</dcterms:modified>
  <dc:title>МУНИЦИПАЛЬНОЕ УЧРЕЖДЕНИЕ ДОПОЛНИТЕЛЬНОГО ОБРАЗОВАНИЯ ДЕТЕЙ «ЦЕНТР ДОПОЛНИТЕЛЬНОГО ОБРАЗОВАНИЯ ДЕТЕЙ»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